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9C7" w:rsidRPr="00365321" w:rsidRDefault="00D039C7" w:rsidP="00D039C7">
      <w:pPr>
        <w:contextualSpacing/>
        <w:jc w:val="center"/>
        <w:rPr>
          <w:b/>
          <w:sz w:val="28"/>
          <w:szCs w:val="28"/>
        </w:rPr>
      </w:pPr>
      <w:r w:rsidRPr="00365321">
        <w:rPr>
          <w:b/>
          <w:sz w:val="28"/>
          <w:szCs w:val="28"/>
        </w:rPr>
        <w:t>Автономная некоммерческая организация высшего образования</w:t>
      </w:r>
    </w:p>
    <w:p w:rsidR="00D039C7" w:rsidRPr="00365321" w:rsidRDefault="00D039C7" w:rsidP="00D039C7">
      <w:pPr>
        <w:contextualSpacing/>
        <w:jc w:val="center"/>
        <w:rPr>
          <w:b/>
          <w:sz w:val="28"/>
          <w:szCs w:val="28"/>
        </w:rPr>
      </w:pPr>
      <w:r w:rsidRPr="00365321">
        <w:rPr>
          <w:b/>
          <w:sz w:val="28"/>
          <w:szCs w:val="28"/>
        </w:rPr>
        <w:t>«Открытый университет экономики, управления и права»</w:t>
      </w:r>
    </w:p>
    <w:p w:rsidR="00D039C7" w:rsidRPr="00365321" w:rsidRDefault="00D039C7" w:rsidP="00D039C7">
      <w:pPr>
        <w:contextualSpacing/>
        <w:jc w:val="center"/>
        <w:rPr>
          <w:sz w:val="28"/>
          <w:szCs w:val="28"/>
        </w:rPr>
      </w:pPr>
      <w:r w:rsidRPr="00365321">
        <w:rPr>
          <w:b/>
          <w:sz w:val="28"/>
          <w:szCs w:val="28"/>
        </w:rPr>
        <w:t>(АНО ВО ОУЭП)</w:t>
      </w:r>
    </w:p>
    <w:p w:rsidR="00D039C7" w:rsidRPr="00365321" w:rsidRDefault="00D039C7" w:rsidP="00D039C7">
      <w:pPr>
        <w:tabs>
          <w:tab w:val="left" w:pos="900"/>
          <w:tab w:val="left" w:pos="1080"/>
        </w:tabs>
        <w:suppressAutoHyphens/>
        <w:ind w:firstLine="709"/>
        <w:contextualSpacing/>
        <w:jc w:val="both"/>
        <w:rPr>
          <w:b/>
          <w:sz w:val="20"/>
        </w:rPr>
      </w:pPr>
    </w:p>
    <w:p w:rsidR="00D039C7" w:rsidRPr="00365321" w:rsidRDefault="00D039C7" w:rsidP="00D039C7">
      <w:pPr>
        <w:tabs>
          <w:tab w:val="left" w:pos="900"/>
          <w:tab w:val="left" w:pos="1080"/>
        </w:tabs>
        <w:suppressAutoHyphens/>
        <w:ind w:firstLine="709"/>
        <w:contextualSpacing/>
        <w:jc w:val="right"/>
        <w:rPr>
          <w:b/>
          <w:sz w:val="20"/>
        </w:rPr>
      </w:pPr>
    </w:p>
    <w:p w:rsidR="00D039C7" w:rsidRPr="00664516" w:rsidRDefault="00D039C7" w:rsidP="00D039C7">
      <w:pPr>
        <w:tabs>
          <w:tab w:val="left" w:pos="900"/>
          <w:tab w:val="left" w:pos="1080"/>
        </w:tabs>
        <w:suppressAutoHyphens/>
        <w:ind w:firstLine="709"/>
        <w:contextualSpacing/>
        <w:jc w:val="right"/>
        <w:rPr>
          <w:b/>
          <w:sz w:val="20"/>
        </w:rPr>
      </w:pPr>
      <w:r w:rsidRPr="00664516">
        <w:rPr>
          <w:b/>
          <w:sz w:val="20"/>
        </w:rPr>
        <w:t>УТВЕРЖДАЮ:</w:t>
      </w:r>
    </w:p>
    <w:p w:rsidR="00D039C7" w:rsidRPr="00664516" w:rsidRDefault="00D039C7" w:rsidP="00D039C7">
      <w:pPr>
        <w:tabs>
          <w:tab w:val="left" w:pos="900"/>
          <w:tab w:val="left" w:pos="1080"/>
        </w:tabs>
        <w:suppressAutoHyphens/>
        <w:ind w:firstLine="709"/>
        <w:contextualSpacing/>
        <w:jc w:val="right"/>
        <w:rPr>
          <w:sz w:val="20"/>
        </w:rPr>
      </w:pPr>
      <w:r w:rsidRPr="00664516">
        <w:rPr>
          <w:sz w:val="20"/>
        </w:rPr>
        <w:t>Ректор АНО ВО ОУЭП, Фокина В.Н.</w:t>
      </w:r>
    </w:p>
    <w:p w:rsidR="00D039C7" w:rsidRPr="00664516" w:rsidRDefault="00D039C7" w:rsidP="00D039C7">
      <w:pPr>
        <w:tabs>
          <w:tab w:val="left" w:pos="900"/>
          <w:tab w:val="left" w:pos="1080"/>
        </w:tabs>
        <w:suppressAutoHyphens/>
        <w:ind w:firstLine="709"/>
        <w:contextualSpacing/>
        <w:jc w:val="right"/>
        <w:rPr>
          <w:b/>
          <w:sz w:val="20"/>
        </w:rPr>
      </w:pPr>
    </w:p>
    <w:p w:rsidR="00D039C7" w:rsidRPr="00664516" w:rsidRDefault="00D039C7" w:rsidP="00D039C7">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039C7" w:rsidRPr="00664516" w:rsidRDefault="00D039C7" w:rsidP="00D039C7">
      <w:pPr>
        <w:tabs>
          <w:tab w:val="left" w:pos="900"/>
          <w:tab w:val="left" w:pos="1080"/>
        </w:tabs>
        <w:suppressAutoHyphens/>
        <w:ind w:firstLine="709"/>
        <w:contextualSpacing/>
        <w:jc w:val="right"/>
        <w:rPr>
          <w:sz w:val="20"/>
        </w:rPr>
      </w:pPr>
      <w:r w:rsidRPr="00664516">
        <w:rPr>
          <w:sz w:val="20"/>
        </w:rPr>
        <w:t>19 апреля 2023 г.</w:t>
      </w:r>
    </w:p>
    <w:p w:rsidR="00D039C7" w:rsidRPr="00664516" w:rsidRDefault="00D039C7" w:rsidP="00D039C7">
      <w:pPr>
        <w:tabs>
          <w:tab w:val="left" w:pos="900"/>
          <w:tab w:val="left" w:pos="1080"/>
        </w:tabs>
        <w:suppressAutoHyphens/>
        <w:ind w:firstLine="709"/>
        <w:contextualSpacing/>
        <w:jc w:val="right"/>
        <w:rPr>
          <w:sz w:val="20"/>
        </w:rPr>
      </w:pPr>
    </w:p>
    <w:p w:rsidR="00D039C7" w:rsidRPr="00664516" w:rsidRDefault="00D039C7" w:rsidP="00D039C7">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D039C7" w:rsidRPr="00664516" w:rsidRDefault="00D039C7" w:rsidP="00D039C7">
      <w:pPr>
        <w:tabs>
          <w:tab w:val="left" w:pos="900"/>
          <w:tab w:val="left" w:pos="1080"/>
        </w:tabs>
        <w:suppressAutoHyphens/>
        <w:ind w:firstLine="709"/>
        <w:contextualSpacing/>
        <w:jc w:val="right"/>
        <w:rPr>
          <w:sz w:val="20"/>
        </w:rPr>
      </w:pPr>
      <w:r w:rsidRPr="00664516">
        <w:rPr>
          <w:sz w:val="20"/>
        </w:rPr>
        <w:t xml:space="preserve">Протокол N 9 от 19.04.2023 </w:t>
      </w:r>
    </w:p>
    <w:p w:rsidR="001357E8" w:rsidRDefault="001357E8" w:rsidP="001357E8">
      <w:pPr>
        <w:tabs>
          <w:tab w:val="left" w:pos="900"/>
          <w:tab w:val="left" w:pos="1080"/>
        </w:tabs>
        <w:suppressAutoHyphens/>
        <w:spacing w:before="0" w:beforeAutospacing="0" w:after="0" w:afterAutospacing="0"/>
        <w:ind w:firstLine="709"/>
        <w:jc w:val="right"/>
        <w:rPr>
          <w:sz w:val="20"/>
          <w:szCs w:val="20"/>
        </w:rPr>
      </w:pPr>
    </w:p>
    <w:p w:rsidR="001357E8" w:rsidRDefault="001357E8" w:rsidP="001357E8">
      <w:pPr>
        <w:tabs>
          <w:tab w:val="left" w:pos="900"/>
          <w:tab w:val="left" w:pos="1080"/>
        </w:tabs>
        <w:suppressAutoHyphens/>
        <w:spacing w:before="0" w:beforeAutospacing="0" w:after="0" w:afterAutospacing="0"/>
        <w:ind w:firstLine="709"/>
        <w:jc w:val="center"/>
        <w:rPr>
          <w:sz w:val="20"/>
          <w:szCs w:val="20"/>
        </w:rPr>
      </w:pPr>
    </w:p>
    <w:p w:rsidR="001357E8" w:rsidRDefault="001357E8" w:rsidP="001357E8">
      <w:pPr>
        <w:tabs>
          <w:tab w:val="left" w:pos="900"/>
          <w:tab w:val="left" w:pos="1080"/>
        </w:tabs>
        <w:suppressAutoHyphens/>
        <w:spacing w:before="0" w:beforeAutospacing="0" w:after="0" w:afterAutospacing="0"/>
        <w:ind w:firstLine="709"/>
        <w:jc w:val="center"/>
        <w:rPr>
          <w:b/>
          <w:szCs w:val="20"/>
        </w:rPr>
      </w:pPr>
      <w:r>
        <w:rPr>
          <w:b/>
          <w:szCs w:val="20"/>
        </w:rPr>
        <w:t>РАБОЧАЯ ПРОГРАММА</w:t>
      </w:r>
    </w:p>
    <w:p w:rsidR="001357E8" w:rsidRDefault="001357E8" w:rsidP="001357E8">
      <w:pPr>
        <w:tabs>
          <w:tab w:val="left" w:pos="900"/>
          <w:tab w:val="left" w:pos="1080"/>
        </w:tabs>
        <w:suppressAutoHyphens/>
        <w:spacing w:before="0" w:beforeAutospacing="0" w:after="0" w:afterAutospacing="0"/>
        <w:ind w:firstLine="709"/>
        <w:jc w:val="center"/>
        <w:rPr>
          <w:b/>
          <w:szCs w:val="20"/>
        </w:rPr>
      </w:pPr>
    </w:p>
    <w:p w:rsidR="001357E8" w:rsidRDefault="001357E8" w:rsidP="001357E8">
      <w:pPr>
        <w:tabs>
          <w:tab w:val="left" w:pos="900"/>
          <w:tab w:val="left" w:pos="1080"/>
        </w:tabs>
        <w:suppressAutoHyphens/>
        <w:spacing w:before="0" w:beforeAutospacing="0" w:after="0" w:afterAutospacing="0"/>
        <w:ind w:firstLine="709"/>
        <w:jc w:val="center"/>
        <w:rPr>
          <w:b/>
          <w:szCs w:val="20"/>
        </w:rPr>
      </w:pPr>
      <w:r>
        <w:rPr>
          <w:b/>
          <w:szCs w:val="20"/>
        </w:rPr>
        <w:t>по дисциплине</w:t>
      </w:r>
    </w:p>
    <w:p w:rsidR="001357E8" w:rsidRDefault="001357E8" w:rsidP="001357E8">
      <w:pPr>
        <w:tabs>
          <w:tab w:val="left" w:pos="900"/>
          <w:tab w:val="left" w:pos="1080"/>
        </w:tabs>
        <w:suppressAutoHyphens/>
        <w:spacing w:before="0" w:beforeAutospacing="0" w:after="0" w:afterAutospacing="0"/>
        <w:ind w:firstLine="709"/>
        <w:jc w:val="center"/>
        <w:rPr>
          <w:b/>
          <w:szCs w:val="20"/>
        </w:rPr>
      </w:pPr>
    </w:p>
    <w:p w:rsidR="001357E8" w:rsidRDefault="001357E8" w:rsidP="001357E8">
      <w:pPr>
        <w:tabs>
          <w:tab w:val="left" w:pos="900"/>
          <w:tab w:val="left" w:pos="1080"/>
        </w:tabs>
        <w:suppressAutoHyphens/>
        <w:spacing w:before="0" w:beforeAutospacing="0" w:after="0" w:afterAutospacing="0"/>
        <w:ind w:firstLine="709"/>
        <w:jc w:val="center"/>
        <w:rPr>
          <w:szCs w:val="20"/>
        </w:rPr>
      </w:pPr>
      <w:r>
        <w:rPr>
          <w:szCs w:val="20"/>
        </w:rPr>
        <w:t>Наименование дисциплины ФТД.02 Социология интернета</w:t>
      </w:r>
    </w:p>
    <w:p w:rsidR="001357E8" w:rsidRDefault="001357E8" w:rsidP="001357E8">
      <w:pPr>
        <w:tabs>
          <w:tab w:val="left" w:pos="900"/>
          <w:tab w:val="left" w:pos="1080"/>
        </w:tabs>
        <w:suppressAutoHyphens/>
        <w:spacing w:before="0" w:beforeAutospacing="0" w:after="0" w:afterAutospacing="0"/>
        <w:ind w:firstLine="709"/>
        <w:jc w:val="center"/>
        <w:rPr>
          <w:szCs w:val="20"/>
        </w:rPr>
      </w:pPr>
      <w:r>
        <w:rPr>
          <w:szCs w:val="20"/>
        </w:rPr>
        <w:t xml:space="preserve">Образовательная программа направления подготовки </w:t>
      </w:r>
    </w:p>
    <w:p w:rsidR="001357E8" w:rsidRDefault="001357E8" w:rsidP="001357E8">
      <w:pPr>
        <w:tabs>
          <w:tab w:val="left" w:pos="900"/>
          <w:tab w:val="left" w:pos="1080"/>
        </w:tabs>
        <w:suppressAutoHyphens/>
        <w:spacing w:before="0" w:beforeAutospacing="0" w:after="0" w:afterAutospacing="0"/>
        <w:ind w:firstLine="709"/>
        <w:jc w:val="center"/>
        <w:rPr>
          <w:szCs w:val="20"/>
        </w:rPr>
      </w:pPr>
      <w:r>
        <w:rPr>
          <w:szCs w:val="20"/>
        </w:rPr>
        <w:t xml:space="preserve">40.04.01«ЮРИСПРУДЕНЦИЯ» </w:t>
      </w:r>
    </w:p>
    <w:p w:rsidR="001357E8" w:rsidRDefault="001357E8" w:rsidP="001357E8">
      <w:pPr>
        <w:tabs>
          <w:tab w:val="left" w:pos="900"/>
          <w:tab w:val="left" w:pos="1080"/>
        </w:tabs>
        <w:suppressAutoHyphens/>
        <w:spacing w:before="0" w:beforeAutospacing="0" w:after="0" w:afterAutospacing="0"/>
        <w:ind w:firstLine="709"/>
        <w:jc w:val="center"/>
      </w:pPr>
      <w:r>
        <w:rPr>
          <w:szCs w:val="20"/>
        </w:rPr>
        <w:t>направленность (профиль): «</w:t>
      </w:r>
      <w:r>
        <w:rPr>
          <w:spacing w:val="7"/>
        </w:rPr>
        <w:t xml:space="preserve">Уголовное право, криминология, </w:t>
      </w:r>
      <w:r>
        <w:rPr>
          <w:spacing w:val="7"/>
        </w:rPr>
        <w:br/>
        <w:t>уголовно-исполнительное право</w:t>
      </w:r>
      <w:r>
        <w:t>»</w:t>
      </w:r>
    </w:p>
    <w:p w:rsidR="001357E8" w:rsidRDefault="001357E8" w:rsidP="001357E8">
      <w:pPr>
        <w:tabs>
          <w:tab w:val="left" w:pos="900"/>
          <w:tab w:val="left" w:pos="1080"/>
        </w:tabs>
        <w:suppressAutoHyphens/>
        <w:spacing w:before="0" w:beforeAutospacing="0" w:after="0" w:afterAutospacing="0"/>
        <w:ind w:firstLine="709"/>
        <w:jc w:val="center"/>
        <w:rPr>
          <w:szCs w:val="20"/>
        </w:rPr>
      </w:pPr>
    </w:p>
    <w:p w:rsidR="001357E8" w:rsidRDefault="001357E8" w:rsidP="001357E8">
      <w:pPr>
        <w:tabs>
          <w:tab w:val="left" w:pos="900"/>
          <w:tab w:val="left" w:pos="1080"/>
        </w:tabs>
        <w:suppressAutoHyphens/>
        <w:spacing w:before="0" w:beforeAutospacing="0" w:after="0" w:afterAutospacing="0"/>
        <w:ind w:firstLine="709"/>
        <w:rPr>
          <w:b/>
          <w:sz w:val="20"/>
          <w:szCs w:val="20"/>
        </w:rPr>
      </w:pPr>
    </w:p>
    <w:p w:rsidR="001357E8" w:rsidRDefault="001357E8" w:rsidP="001357E8">
      <w:pPr>
        <w:tabs>
          <w:tab w:val="left" w:pos="900"/>
          <w:tab w:val="left" w:pos="1080"/>
        </w:tabs>
        <w:suppressAutoHyphens/>
        <w:spacing w:before="0" w:beforeAutospacing="0" w:after="0" w:afterAutospacing="0"/>
        <w:ind w:firstLine="709"/>
        <w:jc w:val="right"/>
        <w:rPr>
          <w:sz w:val="20"/>
          <w:szCs w:val="20"/>
        </w:rPr>
      </w:pPr>
    </w:p>
    <w:p w:rsidR="001357E8" w:rsidRDefault="001357E8" w:rsidP="001357E8">
      <w:pPr>
        <w:tabs>
          <w:tab w:val="left" w:pos="900"/>
          <w:tab w:val="left" w:pos="1080"/>
        </w:tabs>
        <w:suppressAutoHyphens/>
        <w:spacing w:before="0" w:beforeAutospacing="0" w:after="0" w:afterAutospacing="0"/>
        <w:ind w:firstLine="709"/>
        <w:jc w:val="right"/>
        <w:rPr>
          <w:sz w:val="20"/>
          <w:szCs w:val="20"/>
        </w:rPr>
      </w:pPr>
    </w:p>
    <w:p w:rsidR="001357E8" w:rsidRDefault="001357E8" w:rsidP="001357E8">
      <w:pPr>
        <w:tabs>
          <w:tab w:val="left" w:pos="900"/>
          <w:tab w:val="left" w:pos="1080"/>
        </w:tabs>
        <w:suppressAutoHyphens/>
        <w:spacing w:before="0" w:beforeAutospacing="0" w:after="0" w:afterAutospacing="0"/>
        <w:ind w:firstLine="709"/>
        <w:jc w:val="right"/>
        <w:rPr>
          <w:sz w:val="20"/>
          <w:szCs w:val="20"/>
        </w:rPr>
      </w:pPr>
    </w:p>
    <w:p w:rsidR="001357E8" w:rsidRDefault="001357E8" w:rsidP="001357E8">
      <w:pPr>
        <w:tabs>
          <w:tab w:val="left" w:pos="900"/>
          <w:tab w:val="left" w:pos="1080"/>
        </w:tabs>
        <w:suppressAutoHyphens/>
        <w:spacing w:before="0" w:beforeAutospacing="0" w:after="0" w:afterAutospacing="0"/>
        <w:ind w:firstLine="709"/>
        <w:jc w:val="right"/>
        <w:rPr>
          <w:sz w:val="20"/>
          <w:szCs w:val="20"/>
        </w:rPr>
      </w:pPr>
    </w:p>
    <w:p w:rsidR="001357E8" w:rsidRDefault="001357E8" w:rsidP="001357E8">
      <w:pPr>
        <w:tabs>
          <w:tab w:val="left" w:pos="900"/>
          <w:tab w:val="left" w:pos="1080"/>
        </w:tabs>
        <w:suppressAutoHyphens/>
        <w:spacing w:before="0" w:beforeAutospacing="0" w:after="0" w:afterAutospacing="0"/>
        <w:ind w:firstLine="709"/>
        <w:jc w:val="right"/>
        <w:rPr>
          <w:sz w:val="20"/>
          <w:szCs w:val="20"/>
        </w:rPr>
      </w:pPr>
    </w:p>
    <w:p w:rsidR="001357E8" w:rsidRDefault="001357E8" w:rsidP="001357E8">
      <w:pPr>
        <w:tabs>
          <w:tab w:val="left" w:pos="900"/>
          <w:tab w:val="left" w:pos="1080"/>
        </w:tabs>
        <w:suppressAutoHyphens/>
        <w:spacing w:before="0" w:beforeAutospacing="0" w:after="0" w:afterAutospacing="0"/>
        <w:ind w:firstLine="709"/>
        <w:jc w:val="right"/>
        <w:rPr>
          <w:sz w:val="20"/>
          <w:szCs w:val="20"/>
        </w:rPr>
      </w:pPr>
    </w:p>
    <w:p w:rsidR="001357E8" w:rsidRDefault="001357E8" w:rsidP="001357E8">
      <w:pPr>
        <w:tabs>
          <w:tab w:val="left" w:pos="900"/>
          <w:tab w:val="left" w:pos="1080"/>
        </w:tabs>
        <w:suppressAutoHyphens/>
        <w:spacing w:before="0" w:beforeAutospacing="0" w:after="0" w:afterAutospacing="0"/>
        <w:ind w:firstLine="709"/>
        <w:jc w:val="right"/>
        <w:rPr>
          <w:sz w:val="20"/>
          <w:szCs w:val="20"/>
        </w:rPr>
      </w:pPr>
    </w:p>
    <w:p w:rsidR="001357E8" w:rsidRDefault="001357E8" w:rsidP="001357E8">
      <w:pPr>
        <w:tabs>
          <w:tab w:val="left" w:pos="900"/>
          <w:tab w:val="left" w:pos="1080"/>
        </w:tabs>
        <w:suppressAutoHyphens/>
        <w:spacing w:before="0" w:beforeAutospacing="0" w:after="0" w:afterAutospacing="0"/>
        <w:ind w:firstLine="709"/>
        <w:jc w:val="right"/>
        <w:rPr>
          <w:sz w:val="20"/>
          <w:szCs w:val="20"/>
        </w:rPr>
      </w:pPr>
    </w:p>
    <w:p w:rsidR="001357E8" w:rsidRDefault="001357E8" w:rsidP="001357E8">
      <w:pPr>
        <w:tabs>
          <w:tab w:val="left" w:pos="900"/>
          <w:tab w:val="left" w:pos="1080"/>
        </w:tabs>
        <w:suppressAutoHyphens/>
        <w:spacing w:before="0" w:beforeAutospacing="0" w:after="0" w:afterAutospacing="0"/>
        <w:ind w:firstLine="709"/>
        <w:rPr>
          <w:sz w:val="20"/>
          <w:szCs w:val="20"/>
        </w:rPr>
      </w:pPr>
    </w:p>
    <w:p w:rsidR="001357E8" w:rsidRDefault="001357E8" w:rsidP="001357E8">
      <w:pPr>
        <w:tabs>
          <w:tab w:val="left" w:pos="900"/>
          <w:tab w:val="left" w:pos="1080"/>
        </w:tabs>
        <w:suppressAutoHyphens/>
        <w:spacing w:before="0" w:beforeAutospacing="0" w:after="0" w:afterAutospacing="0"/>
        <w:ind w:firstLine="709"/>
        <w:rPr>
          <w:sz w:val="20"/>
          <w:szCs w:val="20"/>
        </w:rPr>
      </w:pPr>
    </w:p>
    <w:p w:rsidR="001357E8" w:rsidRDefault="001357E8" w:rsidP="001357E8">
      <w:pPr>
        <w:tabs>
          <w:tab w:val="left" w:pos="900"/>
          <w:tab w:val="left" w:pos="1080"/>
        </w:tabs>
        <w:suppressAutoHyphens/>
        <w:spacing w:before="0" w:beforeAutospacing="0" w:after="0" w:afterAutospacing="0"/>
        <w:ind w:firstLine="709"/>
        <w:rPr>
          <w:sz w:val="20"/>
          <w:szCs w:val="20"/>
        </w:rPr>
      </w:pPr>
    </w:p>
    <w:p w:rsidR="001357E8" w:rsidRDefault="001357E8" w:rsidP="001357E8">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1357E8" w:rsidRDefault="001357E8" w:rsidP="001357E8">
      <w:pPr>
        <w:tabs>
          <w:tab w:val="left" w:pos="900"/>
          <w:tab w:val="left" w:pos="1080"/>
        </w:tabs>
        <w:suppressAutoHyphens/>
        <w:spacing w:before="0" w:beforeAutospacing="0" w:after="0" w:afterAutospacing="0"/>
        <w:ind w:firstLine="709"/>
        <w:rPr>
          <w:sz w:val="20"/>
          <w:szCs w:val="20"/>
          <w:u w:val="single"/>
        </w:rPr>
      </w:pPr>
    </w:p>
    <w:p w:rsidR="001357E8" w:rsidRDefault="001357E8" w:rsidP="001357E8">
      <w:pPr>
        <w:tabs>
          <w:tab w:val="left" w:pos="900"/>
          <w:tab w:val="left" w:pos="1080"/>
        </w:tabs>
        <w:suppressAutoHyphens/>
        <w:spacing w:before="0" w:beforeAutospacing="0" w:after="0" w:afterAutospacing="0"/>
        <w:ind w:firstLine="709"/>
        <w:rPr>
          <w:sz w:val="20"/>
          <w:szCs w:val="20"/>
          <w:u w:val="single"/>
        </w:rPr>
      </w:pPr>
    </w:p>
    <w:p w:rsidR="001357E8" w:rsidRDefault="001357E8" w:rsidP="001357E8">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1357E8" w:rsidRDefault="001357E8" w:rsidP="001357E8">
      <w:pPr>
        <w:spacing w:before="0" w:beforeAutospacing="0" w:after="0" w:afterAutospacing="0"/>
        <w:rPr>
          <w:sz w:val="20"/>
          <w:szCs w:val="20"/>
        </w:rPr>
      </w:pPr>
      <w:r>
        <w:rPr>
          <w:sz w:val="20"/>
          <w:szCs w:val="20"/>
        </w:rPr>
        <w:t xml:space="preserve">Широкова М.Е., </w:t>
      </w:r>
      <w:proofErr w:type="spellStart"/>
      <w:r>
        <w:rPr>
          <w:sz w:val="20"/>
          <w:szCs w:val="20"/>
        </w:rPr>
        <w:t>к.соц.н</w:t>
      </w:r>
      <w:proofErr w:type="spellEnd"/>
      <w:r>
        <w:rPr>
          <w:sz w:val="20"/>
          <w:szCs w:val="20"/>
        </w:rPr>
        <w:t>.</w:t>
      </w:r>
    </w:p>
    <w:p w:rsidR="001357E8" w:rsidRDefault="001357E8" w:rsidP="001357E8">
      <w:pPr>
        <w:tabs>
          <w:tab w:val="left" w:pos="900"/>
          <w:tab w:val="left" w:pos="1080"/>
        </w:tabs>
        <w:suppressAutoHyphens/>
        <w:spacing w:before="0" w:beforeAutospacing="0" w:after="0" w:afterAutospacing="0"/>
        <w:ind w:firstLine="709"/>
        <w:rPr>
          <w:sz w:val="20"/>
          <w:szCs w:val="20"/>
          <w:u w:val="single"/>
        </w:rPr>
      </w:pPr>
    </w:p>
    <w:p w:rsidR="001357E8" w:rsidRDefault="001357E8" w:rsidP="001357E8">
      <w:pPr>
        <w:tabs>
          <w:tab w:val="left" w:pos="900"/>
          <w:tab w:val="left" w:pos="1080"/>
        </w:tabs>
        <w:suppressAutoHyphens/>
        <w:spacing w:before="0" w:beforeAutospacing="0" w:after="0" w:afterAutospacing="0"/>
        <w:ind w:firstLine="709"/>
        <w:rPr>
          <w:sz w:val="20"/>
          <w:szCs w:val="20"/>
          <w:u w:val="single"/>
        </w:rPr>
      </w:pPr>
    </w:p>
    <w:p w:rsidR="001357E8" w:rsidRDefault="001357E8" w:rsidP="001357E8">
      <w:pPr>
        <w:tabs>
          <w:tab w:val="left" w:pos="900"/>
          <w:tab w:val="left" w:pos="1080"/>
        </w:tabs>
        <w:suppressAutoHyphens/>
        <w:spacing w:before="0" w:beforeAutospacing="0" w:after="0" w:afterAutospacing="0"/>
        <w:ind w:firstLine="709"/>
        <w:rPr>
          <w:sz w:val="20"/>
          <w:szCs w:val="20"/>
          <w:u w:val="single"/>
        </w:rPr>
      </w:pPr>
    </w:p>
    <w:p w:rsidR="001357E8" w:rsidRDefault="001357E8" w:rsidP="001357E8">
      <w:pPr>
        <w:tabs>
          <w:tab w:val="left" w:pos="900"/>
          <w:tab w:val="left" w:pos="1080"/>
        </w:tabs>
        <w:suppressAutoHyphens/>
        <w:spacing w:before="0" w:beforeAutospacing="0" w:after="0" w:afterAutospacing="0"/>
        <w:ind w:firstLine="709"/>
        <w:rPr>
          <w:sz w:val="20"/>
          <w:szCs w:val="20"/>
          <w:u w:val="single"/>
        </w:rPr>
      </w:pPr>
    </w:p>
    <w:p w:rsidR="001357E8" w:rsidRDefault="001357E8" w:rsidP="001357E8">
      <w:pPr>
        <w:tabs>
          <w:tab w:val="left" w:pos="900"/>
          <w:tab w:val="left" w:pos="1080"/>
        </w:tabs>
        <w:suppressAutoHyphens/>
        <w:spacing w:before="0" w:beforeAutospacing="0" w:after="0" w:afterAutospacing="0"/>
        <w:ind w:firstLine="709"/>
        <w:rPr>
          <w:sz w:val="20"/>
          <w:szCs w:val="20"/>
          <w:u w:val="single"/>
        </w:rPr>
      </w:pPr>
    </w:p>
    <w:p w:rsidR="001357E8" w:rsidRDefault="001357E8" w:rsidP="001357E8">
      <w:pPr>
        <w:tabs>
          <w:tab w:val="left" w:pos="900"/>
          <w:tab w:val="left" w:pos="1080"/>
        </w:tabs>
        <w:suppressAutoHyphens/>
        <w:spacing w:before="0" w:beforeAutospacing="0" w:after="0" w:afterAutospacing="0"/>
        <w:ind w:firstLine="709"/>
        <w:rPr>
          <w:sz w:val="20"/>
          <w:szCs w:val="20"/>
          <w:u w:val="single"/>
        </w:rPr>
      </w:pPr>
    </w:p>
    <w:p w:rsidR="001357E8" w:rsidRDefault="001357E8" w:rsidP="001357E8">
      <w:pPr>
        <w:tabs>
          <w:tab w:val="left" w:pos="900"/>
          <w:tab w:val="left" w:pos="1080"/>
        </w:tabs>
        <w:suppressAutoHyphens/>
        <w:spacing w:before="0" w:beforeAutospacing="0" w:after="0" w:afterAutospacing="0"/>
        <w:ind w:firstLine="709"/>
        <w:rPr>
          <w:sz w:val="20"/>
          <w:szCs w:val="20"/>
          <w:u w:val="single"/>
        </w:rPr>
      </w:pPr>
    </w:p>
    <w:p w:rsidR="001357E8" w:rsidRDefault="001357E8" w:rsidP="001357E8">
      <w:pPr>
        <w:tabs>
          <w:tab w:val="left" w:pos="900"/>
          <w:tab w:val="left" w:pos="1080"/>
        </w:tabs>
        <w:suppressAutoHyphens/>
        <w:spacing w:before="0" w:beforeAutospacing="0" w:after="0" w:afterAutospacing="0"/>
        <w:ind w:firstLine="709"/>
        <w:rPr>
          <w:sz w:val="20"/>
          <w:szCs w:val="20"/>
          <w:u w:val="single"/>
        </w:rPr>
      </w:pPr>
    </w:p>
    <w:p w:rsidR="0074613A" w:rsidRPr="00D52134" w:rsidRDefault="001357E8" w:rsidP="001357E8">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D039C7">
        <w:rPr>
          <w:sz w:val="20"/>
          <w:szCs w:val="20"/>
        </w:rPr>
        <w:t>3</w:t>
      </w:r>
      <w:bookmarkStart w:id="0" w:name="_GoBack"/>
      <w:bookmarkEnd w:id="0"/>
      <w:r w:rsidR="0074613A" w:rsidRPr="00D52134">
        <w:rPr>
          <w:sz w:val="20"/>
          <w:szCs w:val="20"/>
        </w:rPr>
        <w:br w:type="page"/>
      </w:r>
    </w:p>
    <w:p w:rsidR="0074613A" w:rsidRPr="00576B3A" w:rsidRDefault="0074613A" w:rsidP="0074613A">
      <w:pPr>
        <w:pStyle w:val="1c"/>
        <w:tabs>
          <w:tab w:val="right" w:leader="dot" w:pos="9600"/>
        </w:tabs>
        <w:spacing w:before="0" w:beforeAutospacing="0" w:after="0" w:afterAutospacing="0"/>
        <w:ind w:left="0" w:firstLine="709"/>
        <w:rPr>
          <w:b/>
          <w:sz w:val="20"/>
        </w:rPr>
      </w:pPr>
      <w:r w:rsidRPr="00576B3A">
        <w:rPr>
          <w:b/>
          <w:sz w:val="20"/>
        </w:rPr>
        <w:lastRenderedPageBreak/>
        <w:t>1 Цели и задачи дисциплины</w:t>
      </w:r>
    </w:p>
    <w:p w:rsidR="0074613A" w:rsidRPr="00D52134" w:rsidRDefault="0074613A" w:rsidP="0074613A">
      <w:pPr>
        <w:spacing w:before="0" w:beforeAutospacing="0" w:after="0" w:afterAutospacing="0"/>
        <w:ind w:firstLine="709"/>
        <w:jc w:val="both"/>
        <w:rPr>
          <w:sz w:val="20"/>
          <w:szCs w:val="20"/>
        </w:rPr>
      </w:pPr>
      <w:r w:rsidRPr="00D52134">
        <w:rPr>
          <w:b/>
          <w:i/>
          <w:sz w:val="20"/>
          <w:szCs w:val="20"/>
        </w:rPr>
        <w:t xml:space="preserve">Цель дисциплины </w:t>
      </w:r>
      <w:r w:rsidRPr="00D52134">
        <w:rPr>
          <w:sz w:val="20"/>
          <w:szCs w:val="20"/>
        </w:rPr>
        <w:t>- ознакомление с теоретико-методологическими основами социологического подхода к Интернету как важнейшему социальному феномену современного общества, его функциями, структурой, перспективами развития, а также формирование системного комплекса знаний, навыков и умений по управлению сетью интернет-связей, социальных взаимодействий и отношений.</w:t>
      </w:r>
    </w:p>
    <w:p w:rsidR="0074613A" w:rsidRPr="00D52134" w:rsidRDefault="0074613A" w:rsidP="0074613A">
      <w:pPr>
        <w:pStyle w:val="Default"/>
        <w:ind w:firstLine="709"/>
        <w:jc w:val="both"/>
        <w:rPr>
          <w:b/>
          <w:bCs/>
          <w:i/>
          <w:color w:val="auto"/>
          <w:sz w:val="20"/>
          <w:szCs w:val="20"/>
        </w:rPr>
      </w:pPr>
      <w:r w:rsidRPr="00D52134">
        <w:rPr>
          <w:b/>
          <w:bCs/>
          <w:i/>
          <w:color w:val="auto"/>
          <w:sz w:val="20"/>
          <w:szCs w:val="20"/>
        </w:rPr>
        <w:t xml:space="preserve">Задачи дисциплины: </w:t>
      </w:r>
    </w:p>
    <w:p w:rsidR="0074613A" w:rsidRPr="00D52134" w:rsidRDefault="0074613A" w:rsidP="0074613A">
      <w:pPr>
        <w:numPr>
          <w:ilvl w:val="0"/>
          <w:numId w:val="67"/>
        </w:numPr>
        <w:tabs>
          <w:tab w:val="left" w:pos="720"/>
          <w:tab w:val="left" w:pos="900"/>
        </w:tabs>
        <w:spacing w:before="0" w:beforeAutospacing="0" w:after="0" w:afterAutospacing="0"/>
        <w:ind w:left="0" w:firstLine="709"/>
        <w:jc w:val="both"/>
        <w:rPr>
          <w:sz w:val="20"/>
          <w:szCs w:val="20"/>
        </w:rPr>
      </w:pPr>
      <w:r w:rsidRPr="00D52134">
        <w:rPr>
          <w:sz w:val="20"/>
          <w:szCs w:val="20"/>
        </w:rPr>
        <w:t>выявить социальные истоки возникновения и развития Интернета;</w:t>
      </w:r>
    </w:p>
    <w:p w:rsidR="0074613A" w:rsidRPr="00D52134" w:rsidRDefault="0074613A" w:rsidP="0074613A">
      <w:pPr>
        <w:numPr>
          <w:ilvl w:val="0"/>
          <w:numId w:val="67"/>
        </w:numPr>
        <w:tabs>
          <w:tab w:val="left" w:pos="720"/>
          <w:tab w:val="left" w:pos="900"/>
        </w:tabs>
        <w:spacing w:before="0" w:beforeAutospacing="0" w:after="0" w:afterAutospacing="0"/>
        <w:ind w:left="0" w:firstLine="709"/>
        <w:jc w:val="both"/>
        <w:rPr>
          <w:spacing w:val="-6"/>
          <w:sz w:val="20"/>
          <w:szCs w:val="20"/>
        </w:rPr>
      </w:pPr>
      <w:r w:rsidRPr="00D52134">
        <w:rPr>
          <w:spacing w:val="-6"/>
          <w:sz w:val="20"/>
          <w:szCs w:val="20"/>
        </w:rPr>
        <w:t>рассмотреть Интернет как систему социальных связей, взаимодействий и отношений;</w:t>
      </w:r>
    </w:p>
    <w:p w:rsidR="0074613A" w:rsidRPr="00D52134" w:rsidRDefault="0074613A" w:rsidP="0074613A">
      <w:pPr>
        <w:numPr>
          <w:ilvl w:val="0"/>
          <w:numId w:val="67"/>
        </w:numPr>
        <w:tabs>
          <w:tab w:val="left" w:pos="720"/>
          <w:tab w:val="left" w:pos="900"/>
        </w:tabs>
        <w:spacing w:before="0" w:beforeAutospacing="0" w:after="0" w:afterAutospacing="0"/>
        <w:ind w:left="0" w:firstLine="709"/>
        <w:jc w:val="both"/>
        <w:rPr>
          <w:sz w:val="20"/>
          <w:szCs w:val="20"/>
        </w:rPr>
      </w:pPr>
      <w:r w:rsidRPr="00D52134">
        <w:rPr>
          <w:sz w:val="20"/>
          <w:szCs w:val="20"/>
        </w:rPr>
        <w:t>сформировать целостное представление о современном состоянии и перспективах развития сети Интернет;</w:t>
      </w:r>
    </w:p>
    <w:p w:rsidR="0074613A" w:rsidRPr="00D52134" w:rsidRDefault="0074613A" w:rsidP="0074613A">
      <w:pPr>
        <w:numPr>
          <w:ilvl w:val="0"/>
          <w:numId w:val="67"/>
        </w:numPr>
        <w:tabs>
          <w:tab w:val="left" w:pos="720"/>
          <w:tab w:val="left" w:pos="900"/>
        </w:tabs>
        <w:spacing w:before="0" w:beforeAutospacing="0" w:after="0" w:afterAutospacing="0"/>
        <w:ind w:left="0" w:firstLine="709"/>
        <w:jc w:val="both"/>
        <w:rPr>
          <w:sz w:val="20"/>
          <w:szCs w:val="20"/>
        </w:rPr>
      </w:pPr>
      <w:r w:rsidRPr="00D52134">
        <w:rPr>
          <w:sz w:val="20"/>
          <w:szCs w:val="20"/>
        </w:rPr>
        <w:t>определить влияние интернет-пространства на общественные, политические, экономические, социальные, культурные, религиозные и др. процессы;</w:t>
      </w:r>
    </w:p>
    <w:p w:rsidR="0074613A" w:rsidRPr="00D52134" w:rsidRDefault="0074613A" w:rsidP="0074613A">
      <w:pPr>
        <w:numPr>
          <w:ilvl w:val="0"/>
          <w:numId w:val="67"/>
        </w:numPr>
        <w:tabs>
          <w:tab w:val="left" w:pos="720"/>
          <w:tab w:val="left" w:pos="900"/>
        </w:tabs>
        <w:spacing w:before="0" w:beforeAutospacing="0" w:after="0" w:afterAutospacing="0"/>
        <w:ind w:left="0" w:firstLine="709"/>
        <w:jc w:val="both"/>
        <w:rPr>
          <w:spacing w:val="-6"/>
          <w:sz w:val="20"/>
          <w:szCs w:val="20"/>
        </w:rPr>
      </w:pPr>
      <w:r w:rsidRPr="00D52134">
        <w:rPr>
          <w:spacing w:val="-6"/>
          <w:sz w:val="20"/>
          <w:szCs w:val="20"/>
        </w:rPr>
        <w:t>рассмотреть влияние развития Интернета на изменение системы социальной коммуникации;</w:t>
      </w:r>
    </w:p>
    <w:p w:rsidR="0074613A" w:rsidRPr="00D52134" w:rsidRDefault="0074613A" w:rsidP="0074613A">
      <w:pPr>
        <w:numPr>
          <w:ilvl w:val="0"/>
          <w:numId w:val="67"/>
        </w:numPr>
        <w:tabs>
          <w:tab w:val="left" w:pos="720"/>
          <w:tab w:val="left" w:pos="900"/>
        </w:tabs>
        <w:spacing w:before="0" w:beforeAutospacing="0" w:after="0" w:afterAutospacing="0"/>
        <w:ind w:left="0" w:firstLine="709"/>
        <w:jc w:val="both"/>
        <w:rPr>
          <w:spacing w:val="-6"/>
          <w:sz w:val="20"/>
          <w:szCs w:val="20"/>
        </w:rPr>
      </w:pPr>
      <w:r w:rsidRPr="00D52134">
        <w:rPr>
          <w:spacing w:val="-6"/>
          <w:sz w:val="20"/>
          <w:szCs w:val="20"/>
        </w:rPr>
        <w:t>ознакомить с позитивными и негативными последствиями влияния Интернета на общество;</w:t>
      </w:r>
    </w:p>
    <w:p w:rsidR="0074613A" w:rsidRPr="00FC07E3" w:rsidRDefault="00576B3A" w:rsidP="0074613A">
      <w:pPr>
        <w:pStyle w:val="afffffff2"/>
        <w:numPr>
          <w:ilvl w:val="0"/>
          <w:numId w:val="67"/>
        </w:numPr>
        <w:tabs>
          <w:tab w:val="left" w:pos="720"/>
          <w:tab w:val="left" w:pos="900"/>
        </w:tabs>
        <w:spacing w:line="240" w:lineRule="auto"/>
        <w:ind w:left="0" w:firstLine="709"/>
        <w:rPr>
          <w:b w:val="0"/>
          <w:sz w:val="20"/>
          <w:szCs w:val="20"/>
        </w:rPr>
      </w:pPr>
      <w:r w:rsidRPr="00FC07E3">
        <w:rPr>
          <w:b w:val="0"/>
          <w:caps w:val="0"/>
          <w:sz w:val="20"/>
          <w:szCs w:val="20"/>
        </w:rPr>
        <w:t>раскрыть проблему сохранения культурной идентичности в условиях глобализации, использования интернета для развития и сохранения национально-культурного достояния, формирование электронных коллекций и библиотек;</w:t>
      </w:r>
    </w:p>
    <w:p w:rsidR="0074613A" w:rsidRPr="00FC07E3" w:rsidRDefault="00576B3A" w:rsidP="0074613A">
      <w:pPr>
        <w:pStyle w:val="afffffff2"/>
        <w:numPr>
          <w:ilvl w:val="0"/>
          <w:numId w:val="67"/>
        </w:numPr>
        <w:tabs>
          <w:tab w:val="left" w:pos="720"/>
          <w:tab w:val="left" w:pos="900"/>
        </w:tabs>
        <w:spacing w:line="240" w:lineRule="auto"/>
        <w:ind w:left="0" w:firstLine="709"/>
        <w:rPr>
          <w:b w:val="0"/>
          <w:sz w:val="20"/>
          <w:szCs w:val="20"/>
        </w:rPr>
      </w:pPr>
      <w:r w:rsidRPr="00FC07E3">
        <w:rPr>
          <w:b w:val="0"/>
          <w:caps w:val="0"/>
          <w:sz w:val="20"/>
          <w:szCs w:val="20"/>
        </w:rPr>
        <w:t>вооружить методикой и техникой социологического исследования интернет-аудитории, развить практические навыки и умения в области анализа конкретных проблем и ситуаций в профессиональной деятельности с помощью интернет-технологий;</w:t>
      </w:r>
    </w:p>
    <w:p w:rsidR="0074613A" w:rsidRPr="00FC07E3" w:rsidRDefault="00576B3A" w:rsidP="0074613A">
      <w:pPr>
        <w:pStyle w:val="afffffff2"/>
        <w:numPr>
          <w:ilvl w:val="0"/>
          <w:numId w:val="67"/>
        </w:numPr>
        <w:tabs>
          <w:tab w:val="left" w:pos="720"/>
          <w:tab w:val="left" w:pos="900"/>
        </w:tabs>
        <w:spacing w:line="240" w:lineRule="auto"/>
        <w:ind w:left="0" w:firstLine="709"/>
        <w:rPr>
          <w:b w:val="0"/>
          <w:sz w:val="20"/>
          <w:szCs w:val="20"/>
        </w:rPr>
      </w:pPr>
      <w:r w:rsidRPr="00FC07E3">
        <w:rPr>
          <w:b w:val="0"/>
          <w:caps w:val="0"/>
          <w:sz w:val="20"/>
          <w:szCs w:val="20"/>
        </w:rPr>
        <w:t>научить самостоятельно применять технологии социологического исследования в сети интернет</w:t>
      </w:r>
    </w:p>
    <w:p w:rsidR="0074613A" w:rsidRPr="00D52134" w:rsidRDefault="0074613A" w:rsidP="0074613A">
      <w:pPr>
        <w:suppressAutoHyphens/>
        <w:spacing w:before="0" w:beforeAutospacing="0" w:after="0" w:afterAutospacing="0"/>
        <w:ind w:firstLine="709"/>
        <w:jc w:val="both"/>
        <w:rPr>
          <w:sz w:val="20"/>
          <w:szCs w:val="20"/>
        </w:rPr>
      </w:pPr>
    </w:p>
    <w:p w:rsidR="0074613A" w:rsidRPr="00FC07E3" w:rsidRDefault="0074613A" w:rsidP="0074613A">
      <w:pPr>
        <w:pStyle w:val="1c"/>
        <w:tabs>
          <w:tab w:val="right" w:leader="dot" w:pos="9600"/>
        </w:tabs>
        <w:spacing w:before="0" w:beforeAutospacing="0" w:after="0" w:afterAutospacing="0"/>
        <w:ind w:left="0" w:firstLine="709"/>
        <w:rPr>
          <w:b/>
          <w:sz w:val="20"/>
        </w:rPr>
      </w:pPr>
      <w:r w:rsidRPr="00FC07E3">
        <w:rPr>
          <w:b/>
          <w:sz w:val="20"/>
        </w:rPr>
        <w:t>2 Место дисциплины в структуре ОП</w:t>
      </w:r>
    </w:p>
    <w:p w:rsidR="0074613A" w:rsidRPr="00D52134" w:rsidRDefault="0074613A" w:rsidP="0074613A">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«Социология интернета» </w:t>
      </w:r>
      <w:r w:rsidRPr="00D52134">
        <w:rPr>
          <w:rFonts w:ascii="Times New Roman" w:hAnsi="Times New Roman"/>
          <w:bCs/>
        </w:rPr>
        <w:t>относится к циклу ФТД (факультативные дисциплины).</w:t>
      </w:r>
    </w:p>
    <w:p w:rsidR="0074613A" w:rsidRPr="00D52134" w:rsidRDefault="0074613A" w:rsidP="0074613A">
      <w:pPr>
        <w:pStyle w:val="1c"/>
        <w:tabs>
          <w:tab w:val="right" w:leader="dot" w:pos="9600"/>
        </w:tabs>
        <w:spacing w:before="0" w:beforeAutospacing="0" w:after="0" w:afterAutospacing="0"/>
        <w:ind w:left="0" w:firstLine="709"/>
        <w:rPr>
          <w:sz w:val="20"/>
        </w:rPr>
      </w:pPr>
    </w:p>
    <w:p w:rsidR="0074613A" w:rsidRPr="00FC07E3" w:rsidRDefault="0074613A" w:rsidP="0074613A">
      <w:pPr>
        <w:pStyle w:val="1c"/>
        <w:tabs>
          <w:tab w:val="right" w:leader="dot" w:pos="9600"/>
        </w:tabs>
        <w:spacing w:before="0" w:beforeAutospacing="0" w:after="0" w:afterAutospacing="0"/>
        <w:ind w:left="0" w:firstLine="709"/>
        <w:rPr>
          <w:b/>
          <w:sz w:val="20"/>
        </w:rPr>
      </w:pPr>
      <w:r w:rsidRPr="00FC07E3">
        <w:rPr>
          <w:b/>
          <w:sz w:val="20"/>
        </w:rPr>
        <w:t>3 Планируемые результаты обучения по дисциплине</w:t>
      </w:r>
    </w:p>
    <w:p w:rsidR="0074613A" w:rsidRPr="00D52134" w:rsidRDefault="0074613A" w:rsidP="0074613A">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74613A" w:rsidRPr="00D52134" w:rsidRDefault="0074613A" w:rsidP="0074613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74613A" w:rsidRPr="00D52134" w:rsidRDefault="0074613A" w:rsidP="0074613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УК-4. Способен применять современные коммуникативные технологии, в том числе на иностранном(</w:t>
      </w:r>
      <w:proofErr w:type="spellStart"/>
      <w:r w:rsidRPr="00D52134">
        <w:rPr>
          <w:sz w:val="20"/>
          <w:szCs w:val="20"/>
        </w:rPr>
        <w:t>ых</w:t>
      </w:r>
      <w:proofErr w:type="spellEnd"/>
      <w:r w:rsidRPr="00D52134">
        <w:rPr>
          <w:sz w:val="20"/>
          <w:szCs w:val="20"/>
        </w:rPr>
        <w:t>) языке(ах), для академического и профессионального взаимодействия</w:t>
      </w:r>
    </w:p>
    <w:p w:rsidR="0074613A" w:rsidRPr="00D52134" w:rsidRDefault="0074613A" w:rsidP="0074613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74613A" w:rsidRPr="00D52134" w:rsidRDefault="0074613A" w:rsidP="0074613A">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74613A" w:rsidRPr="00D52134" w:rsidRDefault="0074613A" w:rsidP="0074613A">
      <w:pPr>
        <w:tabs>
          <w:tab w:val="left" w:pos="900"/>
        </w:tabs>
        <w:suppressAutoHyphens/>
        <w:spacing w:before="0" w:beforeAutospacing="0" w:after="0" w:afterAutospacing="0"/>
        <w:jc w:val="both"/>
        <w:rPr>
          <w:b/>
          <w: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722"/>
        <w:gridCol w:w="4536"/>
      </w:tblGrid>
      <w:tr w:rsidR="0074613A" w:rsidRPr="00D52134" w:rsidTr="00900057">
        <w:trPr>
          <w:tblHeader/>
        </w:trPr>
        <w:tc>
          <w:tcPr>
            <w:tcW w:w="2093" w:type="dxa"/>
          </w:tcPr>
          <w:p w:rsidR="0074613A" w:rsidRPr="00D52134" w:rsidRDefault="0074613A" w:rsidP="0074613A">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722" w:type="dxa"/>
          </w:tcPr>
          <w:p w:rsidR="0074613A" w:rsidRPr="00D52134" w:rsidRDefault="0074613A" w:rsidP="0074613A">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536" w:type="dxa"/>
          </w:tcPr>
          <w:p w:rsidR="0074613A" w:rsidRPr="00D52134" w:rsidRDefault="0074613A" w:rsidP="0074613A">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74613A" w:rsidRPr="00D52134" w:rsidTr="00900057">
        <w:tc>
          <w:tcPr>
            <w:tcW w:w="2093" w:type="dxa"/>
            <w:vMerge w:val="restart"/>
          </w:tcPr>
          <w:p w:rsidR="0074613A" w:rsidRPr="00D52134" w:rsidRDefault="0074613A" w:rsidP="0074613A">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УК-4. Способен применять современные коммуникативные технологии, в том числе на иностранном(</w:t>
            </w:r>
            <w:proofErr w:type="spellStart"/>
            <w:r w:rsidRPr="00D52134">
              <w:rPr>
                <w:sz w:val="20"/>
                <w:szCs w:val="20"/>
              </w:rPr>
              <w:t>ых</w:t>
            </w:r>
            <w:proofErr w:type="spellEnd"/>
            <w:r w:rsidRPr="00D52134">
              <w:rPr>
                <w:sz w:val="20"/>
                <w:szCs w:val="20"/>
              </w:rPr>
              <w:t>) языке(ах), для академического и профессионального взаимодействия</w:t>
            </w:r>
            <w:r w:rsidRPr="00D52134">
              <w:rPr>
                <w:b/>
                <w:sz w:val="20"/>
                <w:szCs w:val="20"/>
              </w:rPr>
              <w:t xml:space="preserve"> </w:t>
            </w:r>
          </w:p>
        </w:tc>
        <w:tc>
          <w:tcPr>
            <w:tcW w:w="2722" w:type="dxa"/>
          </w:tcPr>
          <w:p w:rsidR="0074613A" w:rsidRPr="00D52134" w:rsidRDefault="0074613A" w:rsidP="0074613A">
            <w:pPr>
              <w:spacing w:before="0" w:beforeAutospacing="0" w:after="0" w:afterAutospacing="0"/>
              <w:rPr>
                <w:sz w:val="20"/>
                <w:szCs w:val="20"/>
              </w:rPr>
            </w:pPr>
            <w:r w:rsidRPr="00D52134">
              <w:rPr>
                <w:sz w:val="20"/>
                <w:szCs w:val="20"/>
              </w:rPr>
              <w:t>УК-4.1. Знает:</w:t>
            </w:r>
          </w:p>
          <w:p w:rsidR="0074613A" w:rsidRPr="00D52134" w:rsidRDefault="0074613A" w:rsidP="0074613A">
            <w:pPr>
              <w:widowControl w:val="0"/>
              <w:autoSpaceDE w:val="0"/>
              <w:autoSpaceDN w:val="0"/>
              <w:adjustRightInd w:val="0"/>
              <w:spacing w:before="0" w:beforeAutospacing="0" w:after="0" w:afterAutospacing="0"/>
              <w:contextualSpacing/>
              <w:rPr>
                <w:sz w:val="20"/>
                <w:szCs w:val="20"/>
              </w:rPr>
            </w:pPr>
            <w:r w:rsidRPr="00D52134">
              <w:rPr>
                <w:sz w:val="20"/>
                <w:szCs w:val="20"/>
              </w:rPr>
              <w:t>современные средства информационно- коммуникационных технологий; языковой материал (лексические единицы и грамматические структуры), необходимый и достаточный для общения в различных средах и сферах речевой деятельности</w:t>
            </w:r>
          </w:p>
        </w:tc>
        <w:tc>
          <w:tcPr>
            <w:tcW w:w="4536" w:type="dxa"/>
          </w:tcPr>
          <w:p w:rsidR="0074613A" w:rsidRPr="00576B3A" w:rsidRDefault="00576B3A" w:rsidP="0074613A">
            <w:pPr>
              <w:tabs>
                <w:tab w:val="left" w:pos="175"/>
                <w:tab w:val="left" w:pos="234"/>
                <w:tab w:val="left" w:pos="1080"/>
              </w:tabs>
              <w:spacing w:before="0" w:beforeAutospacing="0" w:after="0" w:afterAutospacing="0"/>
              <w:rPr>
                <w:b/>
                <w:sz w:val="20"/>
                <w:szCs w:val="20"/>
                <w:u w:val="single"/>
              </w:rPr>
            </w:pPr>
            <w:r w:rsidRPr="00576B3A">
              <w:rPr>
                <w:b/>
                <w:sz w:val="20"/>
                <w:szCs w:val="20"/>
                <w:u w:val="single"/>
              </w:rPr>
              <w:t>знать:</w:t>
            </w:r>
          </w:p>
          <w:p w:rsidR="0074613A" w:rsidRPr="00576B3A" w:rsidRDefault="00576B3A" w:rsidP="0074613A">
            <w:pPr>
              <w:pStyle w:val="Default"/>
              <w:numPr>
                <w:ilvl w:val="0"/>
                <w:numId w:val="65"/>
              </w:numPr>
              <w:tabs>
                <w:tab w:val="left" w:pos="175"/>
                <w:tab w:val="left" w:pos="900"/>
                <w:tab w:val="left" w:pos="1080"/>
              </w:tabs>
              <w:ind w:left="0" w:firstLine="0"/>
              <w:jc w:val="both"/>
              <w:rPr>
                <w:color w:val="auto"/>
                <w:spacing w:val="-6"/>
                <w:sz w:val="20"/>
                <w:szCs w:val="20"/>
              </w:rPr>
            </w:pPr>
            <w:r w:rsidRPr="00576B3A">
              <w:rPr>
                <w:color w:val="auto"/>
                <w:spacing w:val="-6"/>
                <w:sz w:val="20"/>
                <w:szCs w:val="20"/>
              </w:rPr>
              <w:t>теоретико-методологические основы социологического подхода к исследованию интернет;</w:t>
            </w:r>
          </w:p>
          <w:p w:rsidR="0074613A" w:rsidRPr="00576B3A" w:rsidRDefault="00576B3A" w:rsidP="0074613A">
            <w:pPr>
              <w:pStyle w:val="afffffff2"/>
              <w:numPr>
                <w:ilvl w:val="0"/>
                <w:numId w:val="65"/>
              </w:numPr>
              <w:tabs>
                <w:tab w:val="left" w:pos="175"/>
                <w:tab w:val="left" w:pos="900"/>
                <w:tab w:val="left" w:pos="1080"/>
              </w:tabs>
              <w:spacing w:line="240" w:lineRule="auto"/>
              <w:ind w:left="0" w:firstLine="0"/>
              <w:rPr>
                <w:b w:val="0"/>
                <w:sz w:val="20"/>
                <w:szCs w:val="20"/>
              </w:rPr>
            </w:pPr>
            <w:r w:rsidRPr="00576B3A">
              <w:rPr>
                <w:b w:val="0"/>
                <w:caps w:val="0"/>
                <w:sz w:val="20"/>
                <w:szCs w:val="20"/>
              </w:rPr>
              <w:t>сущность, основные теоретические модели и концепции информационного общества, его особенности и отличие от других типов общества;</w:t>
            </w:r>
          </w:p>
          <w:p w:rsidR="0074613A" w:rsidRPr="00576B3A" w:rsidRDefault="00576B3A" w:rsidP="0074613A">
            <w:pPr>
              <w:pStyle w:val="afffffff2"/>
              <w:numPr>
                <w:ilvl w:val="0"/>
                <w:numId w:val="65"/>
              </w:numPr>
              <w:tabs>
                <w:tab w:val="left" w:pos="175"/>
                <w:tab w:val="left" w:pos="900"/>
                <w:tab w:val="left" w:pos="1080"/>
              </w:tabs>
              <w:spacing w:line="240" w:lineRule="auto"/>
              <w:ind w:left="0" w:firstLine="0"/>
              <w:rPr>
                <w:b w:val="0"/>
                <w:sz w:val="20"/>
                <w:szCs w:val="20"/>
              </w:rPr>
            </w:pPr>
            <w:r w:rsidRPr="00576B3A">
              <w:rPr>
                <w:b w:val="0"/>
                <w:caps w:val="0"/>
                <w:sz w:val="20"/>
                <w:szCs w:val="20"/>
              </w:rPr>
              <w:t xml:space="preserve">основные принципы и специфические особенности организации сети интернет; </w:t>
            </w:r>
          </w:p>
          <w:p w:rsidR="0074613A" w:rsidRPr="00576B3A" w:rsidRDefault="00576B3A" w:rsidP="0074613A">
            <w:pPr>
              <w:pStyle w:val="afffffff2"/>
              <w:numPr>
                <w:ilvl w:val="0"/>
                <w:numId w:val="65"/>
              </w:numPr>
              <w:tabs>
                <w:tab w:val="left" w:pos="175"/>
                <w:tab w:val="left" w:pos="900"/>
                <w:tab w:val="left" w:pos="1080"/>
              </w:tabs>
              <w:spacing w:line="240" w:lineRule="auto"/>
              <w:ind w:left="0" w:firstLine="0"/>
              <w:rPr>
                <w:b w:val="0"/>
                <w:spacing w:val="-6"/>
                <w:sz w:val="20"/>
                <w:szCs w:val="20"/>
              </w:rPr>
            </w:pPr>
            <w:r w:rsidRPr="00576B3A">
              <w:rPr>
                <w:b w:val="0"/>
                <w:caps w:val="0"/>
                <w:spacing w:val="-6"/>
                <w:sz w:val="20"/>
                <w:szCs w:val="20"/>
              </w:rPr>
              <w:t xml:space="preserve">социальные предпосылки, условия и последствия возникновения и развития интернета; </w:t>
            </w:r>
          </w:p>
          <w:p w:rsidR="0074613A" w:rsidRPr="00576B3A" w:rsidRDefault="00576B3A" w:rsidP="0074613A">
            <w:pPr>
              <w:pStyle w:val="afffffff2"/>
              <w:numPr>
                <w:ilvl w:val="0"/>
                <w:numId w:val="65"/>
              </w:numPr>
              <w:tabs>
                <w:tab w:val="left" w:pos="175"/>
                <w:tab w:val="left" w:pos="900"/>
                <w:tab w:val="left" w:pos="1080"/>
              </w:tabs>
              <w:spacing w:line="240" w:lineRule="auto"/>
              <w:ind w:left="0" w:firstLine="0"/>
              <w:rPr>
                <w:b w:val="0"/>
                <w:sz w:val="20"/>
                <w:szCs w:val="20"/>
              </w:rPr>
            </w:pPr>
            <w:r w:rsidRPr="00576B3A">
              <w:rPr>
                <w:b w:val="0"/>
                <w:caps w:val="0"/>
                <w:sz w:val="20"/>
                <w:szCs w:val="20"/>
              </w:rPr>
              <w:t xml:space="preserve">основные службы, сервисы и ресурсы интернета, а также системы управления ими; </w:t>
            </w:r>
          </w:p>
          <w:p w:rsidR="0074613A" w:rsidRPr="00576B3A" w:rsidRDefault="00576B3A" w:rsidP="0074613A">
            <w:pPr>
              <w:pStyle w:val="afff6"/>
              <w:keepNext w:val="0"/>
              <w:keepLines w:val="0"/>
              <w:numPr>
                <w:ilvl w:val="0"/>
                <w:numId w:val="65"/>
              </w:numPr>
              <w:tabs>
                <w:tab w:val="left" w:pos="175"/>
                <w:tab w:val="left" w:pos="900"/>
                <w:tab w:val="left" w:pos="1080"/>
              </w:tabs>
              <w:ind w:left="0" w:firstLine="0"/>
              <w:jc w:val="both"/>
              <w:rPr>
                <w:sz w:val="20"/>
                <w:szCs w:val="20"/>
              </w:rPr>
            </w:pPr>
            <w:r w:rsidRPr="00576B3A">
              <w:rPr>
                <w:sz w:val="20"/>
                <w:szCs w:val="20"/>
              </w:rPr>
              <w:t>влияние интернета на различные сферы общественной жизни и деятельности;</w:t>
            </w:r>
          </w:p>
          <w:p w:rsidR="0074613A" w:rsidRPr="00576B3A" w:rsidRDefault="00576B3A" w:rsidP="0074613A">
            <w:pPr>
              <w:pStyle w:val="afffffff2"/>
              <w:numPr>
                <w:ilvl w:val="0"/>
                <w:numId w:val="65"/>
              </w:numPr>
              <w:tabs>
                <w:tab w:val="left" w:pos="175"/>
                <w:tab w:val="left" w:pos="900"/>
                <w:tab w:val="left" w:pos="1080"/>
              </w:tabs>
              <w:spacing w:line="240" w:lineRule="auto"/>
              <w:ind w:left="0" w:firstLine="0"/>
              <w:rPr>
                <w:b w:val="0"/>
                <w:sz w:val="20"/>
                <w:szCs w:val="20"/>
              </w:rPr>
            </w:pPr>
            <w:r w:rsidRPr="00576B3A">
              <w:rPr>
                <w:b w:val="0"/>
                <w:caps w:val="0"/>
                <w:sz w:val="20"/>
                <w:szCs w:val="20"/>
              </w:rPr>
              <w:t>современное состояние интернет-исследований в России и мире</w:t>
            </w:r>
          </w:p>
        </w:tc>
      </w:tr>
      <w:tr w:rsidR="0074613A" w:rsidRPr="00D52134" w:rsidTr="00900057">
        <w:tc>
          <w:tcPr>
            <w:tcW w:w="2093" w:type="dxa"/>
            <w:vMerge/>
          </w:tcPr>
          <w:p w:rsidR="0074613A" w:rsidRPr="00D52134" w:rsidRDefault="0074613A" w:rsidP="0074613A">
            <w:pPr>
              <w:tabs>
                <w:tab w:val="left" w:pos="1080"/>
              </w:tabs>
              <w:spacing w:before="0" w:beforeAutospacing="0" w:after="0" w:afterAutospacing="0"/>
              <w:rPr>
                <w:b/>
                <w:sz w:val="20"/>
                <w:szCs w:val="20"/>
              </w:rPr>
            </w:pPr>
          </w:p>
        </w:tc>
        <w:tc>
          <w:tcPr>
            <w:tcW w:w="2722" w:type="dxa"/>
          </w:tcPr>
          <w:p w:rsidR="0074613A" w:rsidRPr="00D52134" w:rsidRDefault="0074613A" w:rsidP="0074613A">
            <w:pPr>
              <w:spacing w:before="0" w:beforeAutospacing="0" w:after="0" w:afterAutospacing="0"/>
              <w:rPr>
                <w:sz w:val="20"/>
                <w:szCs w:val="20"/>
              </w:rPr>
            </w:pPr>
            <w:r w:rsidRPr="00D52134">
              <w:rPr>
                <w:sz w:val="20"/>
                <w:szCs w:val="20"/>
              </w:rPr>
              <w:t>УК-4.2. Умеет:</w:t>
            </w:r>
          </w:p>
          <w:p w:rsidR="0074613A" w:rsidRPr="00D52134" w:rsidRDefault="0074613A" w:rsidP="0074613A">
            <w:pPr>
              <w:widowControl w:val="0"/>
              <w:autoSpaceDE w:val="0"/>
              <w:autoSpaceDN w:val="0"/>
              <w:adjustRightInd w:val="0"/>
              <w:spacing w:before="0" w:beforeAutospacing="0" w:after="0" w:afterAutospacing="0"/>
              <w:contextualSpacing/>
              <w:rPr>
                <w:sz w:val="20"/>
                <w:szCs w:val="20"/>
              </w:rPr>
            </w:pPr>
            <w:r w:rsidRPr="00D52134">
              <w:rPr>
                <w:sz w:val="20"/>
                <w:szCs w:val="20"/>
              </w:rPr>
              <w:t>воспринимать на слух и понимать содержание аутентичных общественно-политических, публицистических (</w:t>
            </w:r>
            <w:proofErr w:type="spellStart"/>
            <w:r w:rsidRPr="00D52134">
              <w:rPr>
                <w:sz w:val="20"/>
                <w:szCs w:val="20"/>
              </w:rPr>
              <w:t>медийных</w:t>
            </w:r>
            <w:proofErr w:type="spellEnd"/>
            <w:r w:rsidRPr="00D52134">
              <w:rPr>
                <w:sz w:val="20"/>
                <w:szCs w:val="20"/>
              </w:rPr>
              <w:t xml:space="preserve">) и прагматических текстов, относящихся к различным типам речи, выделять в них значимую информацию; </w:t>
            </w:r>
            <w:r w:rsidRPr="00D52134">
              <w:rPr>
                <w:sz w:val="20"/>
                <w:szCs w:val="20"/>
              </w:rPr>
              <w:lastRenderedPageBreak/>
              <w:t>понимать содержание научно-популярных и научных текстов, блогов/веб-сайтов; выделять значимую информацию из прагматических текстов справочно-информационного и рекламного характера;</w:t>
            </w:r>
          </w:p>
          <w:p w:rsidR="0074613A" w:rsidRPr="00D52134" w:rsidRDefault="0074613A" w:rsidP="0074613A">
            <w:pPr>
              <w:widowControl w:val="0"/>
              <w:autoSpaceDE w:val="0"/>
              <w:autoSpaceDN w:val="0"/>
              <w:adjustRightInd w:val="0"/>
              <w:spacing w:before="0" w:beforeAutospacing="0" w:after="0" w:afterAutospacing="0"/>
              <w:contextualSpacing/>
              <w:rPr>
                <w:sz w:val="20"/>
                <w:szCs w:val="20"/>
              </w:rPr>
            </w:pPr>
            <w:r w:rsidRPr="00D52134">
              <w:rPr>
                <w:sz w:val="20"/>
                <w:szCs w:val="20"/>
              </w:rPr>
              <w:t xml:space="preserve">вести диалог, соблюдая нормы речевого этикета, используя различные стратегии; выстраивать монолог; составлять деловые бумаги, в том числе оформлять </w:t>
            </w:r>
            <w:proofErr w:type="spellStart"/>
            <w:r w:rsidRPr="00D52134">
              <w:rPr>
                <w:sz w:val="20"/>
                <w:szCs w:val="20"/>
              </w:rPr>
              <w:t>CurriculumVitae</w:t>
            </w:r>
            <w:proofErr w:type="spellEnd"/>
            <w:r w:rsidRPr="00D52134">
              <w:rPr>
                <w:sz w:val="20"/>
                <w:szCs w:val="20"/>
              </w:rPr>
              <w:t>/</w:t>
            </w:r>
            <w:proofErr w:type="spellStart"/>
            <w:r w:rsidRPr="00D52134">
              <w:rPr>
                <w:sz w:val="20"/>
                <w:szCs w:val="20"/>
              </w:rPr>
              <w:t>Resume</w:t>
            </w:r>
            <w:proofErr w:type="spellEnd"/>
            <w:r w:rsidRPr="00D52134">
              <w:rPr>
                <w:sz w:val="20"/>
                <w:szCs w:val="20"/>
              </w:rPr>
              <w:t xml:space="preserve"> и сопроводительное письмо, необходимые при приеме на работу; </w:t>
            </w:r>
          </w:p>
          <w:p w:rsidR="0074613A" w:rsidRPr="00D52134" w:rsidRDefault="0074613A" w:rsidP="0074613A">
            <w:pPr>
              <w:widowControl w:val="0"/>
              <w:autoSpaceDE w:val="0"/>
              <w:autoSpaceDN w:val="0"/>
              <w:adjustRightInd w:val="0"/>
              <w:spacing w:before="0" w:beforeAutospacing="0" w:after="0" w:afterAutospacing="0"/>
              <w:contextualSpacing/>
              <w:rPr>
                <w:sz w:val="20"/>
                <w:szCs w:val="20"/>
              </w:rPr>
            </w:pPr>
            <w:r w:rsidRPr="00D52134">
              <w:rPr>
                <w:sz w:val="20"/>
                <w:szCs w:val="20"/>
              </w:rPr>
              <w:t xml:space="preserve">вести запись основных мыслей и фактов (из </w:t>
            </w:r>
            <w:proofErr w:type="spellStart"/>
            <w:r w:rsidRPr="00D52134">
              <w:rPr>
                <w:sz w:val="20"/>
                <w:szCs w:val="20"/>
              </w:rPr>
              <w:t>аудиотекстов</w:t>
            </w:r>
            <w:proofErr w:type="spellEnd"/>
            <w:r w:rsidRPr="00D52134">
              <w:rPr>
                <w:sz w:val="20"/>
                <w:szCs w:val="20"/>
              </w:rPr>
              <w:t xml:space="preserve"> и текстов для чтения), запись тезисов устного выступления/письменного доклада по изучаемой проблеме; поддерживать контакты при помощи электронной почты</w:t>
            </w:r>
          </w:p>
        </w:tc>
        <w:tc>
          <w:tcPr>
            <w:tcW w:w="4536" w:type="dxa"/>
          </w:tcPr>
          <w:p w:rsidR="0074613A" w:rsidRPr="00576B3A" w:rsidRDefault="00576B3A" w:rsidP="0074613A">
            <w:pPr>
              <w:tabs>
                <w:tab w:val="left" w:pos="175"/>
                <w:tab w:val="left" w:pos="234"/>
                <w:tab w:val="left" w:pos="1080"/>
              </w:tabs>
              <w:spacing w:before="0" w:beforeAutospacing="0" w:after="0" w:afterAutospacing="0"/>
              <w:rPr>
                <w:b/>
                <w:sz w:val="20"/>
                <w:szCs w:val="20"/>
                <w:u w:val="single"/>
              </w:rPr>
            </w:pPr>
            <w:r w:rsidRPr="00576B3A">
              <w:rPr>
                <w:b/>
                <w:sz w:val="20"/>
                <w:szCs w:val="20"/>
                <w:u w:val="single"/>
              </w:rPr>
              <w:lastRenderedPageBreak/>
              <w:t>уметь:</w:t>
            </w:r>
          </w:p>
          <w:p w:rsidR="0074613A" w:rsidRPr="00576B3A" w:rsidRDefault="00576B3A" w:rsidP="0074613A">
            <w:pPr>
              <w:numPr>
                <w:ilvl w:val="0"/>
                <w:numId w:val="66"/>
              </w:numPr>
              <w:tabs>
                <w:tab w:val="left" w:pos="175"/>
                <w:tab w:val="left" w:pos="900"/>
                <w:tab w:val="left" w:pos="1080"/>
              </w:tabs>
              <w:overflowPunct w:val="0"/>
              <w:autoSpaceDE w:val="0"/>
              <w:autoSpaceDN w:val="0"/>
              <w:adjustRightInd w:val="0"/>
              <w:spacing w:before="0" w:beforeAutospacing="0" w:after="0" w:afterAutospacing="0"/>
              <w:ind w:left="0" w:firstLine="0"/>
              <w:jc w:val="both"/>
              <w:textAlignment w:val="baseline"/>
              <w:rPr>
                <w:sz w:val="20"/>
              </w:rPr>
            </w:pPr>
            <w:r w:rsidRPr="00576B3A">
              <w:rPr>
                <w:sz w:val="20"/>
              </w:rPr>
              <w:t>производить, отбирать, обрабатывать и анализировать данные о социальных процессах и социальных общностях;</w:t>
            </w:r>
          </w:p>
          <w:p w:rsidR="0074613A" w:rsidRPr="00576B3A" w:rsidRDefault="00576B3A" w:rsidP="0074613A">
            <w:pPr>
              <w:pStyle w:val="Default"/>
              <w:numPr>
                <w:ilvl w:val="0"/>
                <w:numId w:val="66"/>
              </w:numPr>
              <w:tabs>
                <w:tab w:val="left" w:pos="175"/>
                <w:tab w:val="left" w:pos="900"/>
                <w:tab w:val="left" w:pos="1080"/>
              </w:tabs>
              <w:ind w:left="0" w:firstLine="0"/>
              <w:jc w:val="both"/>
              <w:rPr>
                <w:color w:val="auto"/>
                <w:sz w:val="20"/>
                <w:szCs w:val="20"/>
              </w:rPr>
            </w:pPr>
            <w:r w:rsidRPr="00576B3A">
              <w:rPr>
                <w:bCs/>
                <w:iCs/>
                <w:color w:val="auto"/>
                <w:sz w:val="20"/>
                <w:szCs w:val="20"/>
              </w:rPr>
              <w:t>проводить сравнительный анализ позитивных и негативных сторон воздействия интернета на общество;</w:t>
            </w:r>
          </w:p>
          <w:p w:rsidR="0074613A" w:rsidRPr="00576B3A" w:rsidRDefault="00576B3A" w:rsidP="0074613A">
            <w:pPr>
              <w:pStyle w:val="afffffff2"/>
              <w:numPr>
                <w:ilvl w:val="0"/>
                <w:numId w:val="66"/>
              </w:numPr>
              <w:tabs>
                <w:tab w:val="left" w:pos="175"/>
                <w:tab w:val="left" w:pos="900"/>
                <w:tab w:val="left" w:pos="1080"/>
              </w:tabs>
              <w:spacing w:line="240" w:lineRule="auto"/>
              <w:ind w:left="0" w:firstLine="0"/>
              <w:rPr>
                <w:b w:val="0"/>
                <w:sz w:val="20"/>
                <w:szCs w:val="20"/>
              </w:rPr>
            </w:pPr>
            <w:r w:rsidRPr="00576B3A">
              <w:rPr>
                <w:b w:val="0"/>
                <w:caps w:val="0"/>
                <w:sz w:val="20"/>
                <w:szCs w:val="20"/>
              </w:rPr>
              <w:t xml:space="preserve">осуществлять поиск информационных </w:t>
            </w:r>
            <w:proofErr w:type="spellStart"/>
            <w:r w:rsidRPr="00576B3A">
              <w:rPr>
                <w:b w:val="0"/>
                <w:caps w:val="0"/>
                <w:sz w:val="20"/>
                <w:szCs w:val="20"/>
              </w:rPr>
              <w:t>интернет-ресурсов</w:t>
            </w:r>
            <w:proofErr w:type="spellEnd"/>
            <w:r w:rsidRPr="00576B3A">
              <w:rPr>
                <w:b w:val="0"/>
                <w:caps w:val="0"/>
                <w:sz w:val="20"/>
                <w:szCs w:val="20"/>
              </w:rPr>
              <w:t xml:space="preserve"> с использованием каталогов, рубрикаторов и поисковых систем;</w:t>
            </w:r>
          </w:p>
          <w:p w:rsidR="0074613A" w:rsidRPr="00576B3A" w:rsidRDefault="00576B3A" w:rsidP="0074613A">
            <w:pPr>
              <w:pStyle w:val="afffffff2"/>
              <w:numPr>
                <w:ilvl w:val="0"/>
                <w:numId w:val="66"/>
              </w:numPr>
              <w:tabs>
                <w:tab w:val="left" w:pos="175"/>
                <w:tab w:val="left" w:pos="900"/>
                <w:tab w:val="left" w:pos="1080"/>
              </w:tabs>
              <w:spacing w:line="240" w:lineRule="auto"/>
              <w:ind w:left="0" w:firstLine="0"/>
              <w:rPr>
                <w:b w:val="0"/>
                <w:sz w:val="20"/>
                <w:szCs w:val="20"/>
              </w:rPr>
            </w:pPr>
            <w:r w:rsidRPr="00576B3A">
              <w:rPr>
                <w:b w:val="0"/>
                <w:caps w:val="0"/>
                <w:sz w:val="20"/>
                <w:szCs w:val="20"/>
              </w:rPr>
              <w:lastRenderedPageBreak/>
              <w:t>сформулировать замысел, концепцию, цели и задачи исследования интернет-аудитории с учетом специфики интернет-пространства;</w:t>
            </w:r>
          </w:p>
          <w:p w:rsidR="0074613A" w:rsidRPr="00576B3A" w:rsidRDefault="00576B3A" w:rsidP="0074613A">
            <w:pPr>
              <w:pStyle w:val="afffffff2"/>
              <w:numPr>
                <w:ilvl w:val="0"/>
                <w:numId w:val="66"/>
              </w:numPr>
              <w:tabs>
                <w:tab w:val="left" w:pos="175"/>
                <w:tab w:val="left" w:pos="900"/>
                <w:tab w:val="left" w:pos="1080"/>
              </w:tabs>
              <w:spacing w:line="240" w:lineRule="auto"/>
              <w:ind w:left="0" w:firstLine="0"/>
              <w:rPr>
                <w:b w:val="0"/>
                <w:sz w:val="20"/>
                <w:szCs w:val="20"/>
              </w:rPr>
            </w:pPr>
            <w:r w:rsidRPr="00576B3A">
              <w:rPr>
                <w:b w:val="0"/>
                <w:caps w:val="0"/>
                <w:sz w:val="20"/>
                <w:szCs w:val="20"/>
              </w:rPr>
              <w:t>разрабатывать программу и необходимый инструментарий прикладного социологического исследования интернет-аудитории;</w:t>
            </w:r>
          </w:p>
          <w:p w:rsidR="0074613A" w:rsidRPr="00576B3A" w:rsidRDefault="00576B3A" w:rsidP="0074613A">
            <w:pPr>
              <w:pStyle w:val="afffffff2"/>
              <w:numPr>
                <w:ilvl w:val="0"/>
                <w:numId w:val="66"/>
              </w:numPr>
              <w:tabs>
                <w:tab w:val="left" w:pos="175"/>
                <w:tab w:val="left" w:pos="900"/>
                <w:tab w:val="left" w:pos="1080"/>
              </w:tabs>
              <w:spacing w:line="240" w:lineRule="auto"/>
              <w:ind w:left="0" w:firstLine="0"/>
              <w:rPr>
                <w:b w:val="0"/>
                <w:sz w:val="20"/>
                <w:szCs w:val="20"/>
              </w:rPr>
            </w:pPr>
            <w:r w:rsidRPr="00576B3A">
              <w:rPr>
                <w:b w:val="0"/>
                <w:caps w:val="0"/>
                <w:sz w:val="20"/>
                <w:szCs w:val="20"/>
              </w:rPr>
              <w:t xml:space="preserve">создать и разместить в интернете </w:t>
            </w:r>
            <w:proofErr w:type="spellStart"/>
            <w:r w:rsidRPr="00576B3A">
              <w:rPr>
                <w:b w:val="0"/>
                <w:caps w:val="0"/>
                <w:sz w:val="20"/>
                <w:szCs w:val="20"/>
              </w:rPr>
              <w:t>web</w:t>
            </w:r>
            <w:proofErr w:type="spellEnd"/>
            <w:r w:rsidRPr="00576B3A">
              <w:rPr>
                <w:b w:val="0"/>
                <w:caps w:val="0"/>
                <w:sz w:val="20"/>
                <w:szCs w:val="20"/>
              </w:rPr>
              <w:t>-опросник для проведения онлайн-опроса</w:t>
            </w:r>
          </w:p>
        </w:tc>
      </w:tr>
      <w:tr w:rsidR="0074613A" w:rsidRPr="00D52134" w:rsidTr="00900057">
        <w:tc>
          <w:tcPr>
            <w:tcW w:w="2093" w:type="dxa"/>
            <w:vMerge/>
          </w:tcPr>
          <w:p w:rsidR="0074613A" w:rsidRPr="00D52134" w:rsidRDefault="0074613A" w:rsidP="0074613A">
            <w:pPr>
              <w:tabs>
                <w:tab w:val="left" w:pos="1080"/>
              </w:tabs>
              <w:spacing w:before="0" w:beforeAutospacing="0" w:after="0" w:afterAutospacing="0"/>
              <w:rPr>
                <w:b/>
                <w:sz w:val="20"/>
                <w:szCs w:val="20"/>
              </w:rPr>
            </w:pPr>
          </w:p>
        </w:tc>
        <w:tc>
          <w:tcPr>
            <w:tcW w:w="2722" w:type="dxa"/>
          </w:tcPr>
          <w:p w:rsidR="0074613A" w:rsidRPr="00D52134" w:rsidRDefault="0074613A" w:rsidP="0074613A">
            <w:pPr>
              <w:spacing w:before="0" w:beforeAutospacing="0" w:after="0" w:afterAutospacing="0"/>
              <w:rPr>
                <w:sz w:val="20"/>
                <w:szCs w:val="20"/>
              </w:rPr>
            </w:pPr>
            <w:r w:rsidRPr="00D52134">
              <w:rPr>
                <w:sz w:val="20"/>
                <w:szCs w:val="20"/>
              </w:rPr>
              <w:t>УК-4.3.  Владеет:</w:t>
            </w:r>
          </w:p>
          <w:p w:rsidR="0074613A" w:rsidRPr="00D52134" w:rsidRDefault="0074613A" w:rsidP="0074613A">
            <w:pPr>
              <w:widowControl w:val="0"/>
              <w:autoSpaceDE w:val="0"/>
              <w:autoSpaceDN w:val="0"/>
              <w:adjustRightInd w:val="0"/>
              <w:spacing w:before="0" w:beforeAutospacing="0" w:after="0" w:afterAutospacing="0"/>
              <w:rPr>
                <w:sz w:val="20"/>
              </w:rPr>
            </w:pPr>
            <w:r w:rsidRPr="00D52134">
              <w:rPr>
                <w:sz w:val="20"/>
              </w:rPr>
              <w:t xml:space="preserve">практическими навыками использования современных коммуникативных технологий; </w:t>
            </w:r>
          </w:p>
          <w:p w:rsidR="0074613A" w:rsidRPr="00D52134" w:rsidRDefault="0074613A" w:rsidP="0074613A">
            <w:pPr>
              <w:spacing w:before="0" w:beforeAutospacing="0" w:after="0" w:afterAutospacing="0"/>
              <w:rPr>
                <w:sz w:val="20"/>
                <w:szCs w:val="20"/>
              </w:rPr>
            </w:pPr>
            <w:r w:rsidRPr="00D52134">
              <w:rPr>
                <w:sz w:val="20"/>
                <w:szCs w:val="20"/>
              </w:rPr>
              <w:t>грамматическими и лексическими категориями изучаемого (</w:t>
            </w:r>
            <w:proofErr w:type="spellStart"/>
            <w:r w:rsidRPr="00D52134">
              <w:rPr>
                <w:sz w:val="20"/>
                <w:szCs w:val="20"/>
              </w:rPr>
              <w:t>ых</w:t>
            </w:r>
            <w:proofErr w:type="spellEnd"/>
            <w:r w:rsidRPr="00D52134">
              <w:rPr>
                <w:sz w:val="20"/>
                <w:szCs w:val="20"/>
              </w:rPr>
              <w:t>) иностранного (</w:t>
            </w:r>
            <w:proofErr w:type="spellStart"/>
            <w:r w:rsidRPr="00D52134">
              <w:rPr>
                <w:sz w:val="20"/>
                <w:szCs w:val="20"/>
              </w:rPr>
              <w:t>ых</w:t>
            </w:r>
            <w:proofErr w:type="spellEnd"/>
            <w:r w:rsidRPr="00D52134">
              <w:rPr>
                <w:sz w:val="20"/>
                <w:szCs w:val="20"/>
              </w:rPr>
              <w:t>) языка (</w:t>
            </w:r>
            <w:proofErr w:type="spellStart"/>
            <w:r w:rsidRPr="00D52134">
              <w:rPr>
                <w:sz w:val="20"/>
                <w:szCs w:val="20"/>
              </w:rPr>
              <w:t>ов</w:t>
            </w:r>
            <w:proofErr w:type="spellEnd"/>
            <w:r w:rsidRPr="00D52134">
              <w:rPr>
                <w:sz w:val="20"/>
                <w:szCs w:val="20"/>
              </w:rPr>
              <w:t>)</w:t>
            </w:r>
          </w:p>
        </w:tc>
        <w:tc>
          <w:tcPr>
            <w:tcW w:w="4536" w:type="dxa"/>
          </w:tcPr>
          <w:p w:rsidR="0074613A" w:rsidRPr="00D52134" w:rsidRDefault="0074613A" w:rsidP="0074613A">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74613A" w:rsidRPr="00D52134" w:rsidRDefault="0074613A" w:rsidP="0074613A">
            <w:pPr>
              <w:numPr>
                <w:ilvl w:val="0"/>
                <w:numId w:val="64"/>
              </w:numPr>
              <w:tabs>
                <w:tab w:val="left" w:pos="175"/>
                <w:tab w:val="left" w:pos="900"/>
              </w:tabs>
              <w:overflowPunct w:val="0"/>
              <w:autoSpaceDE w:val="0"/>
              <w:autoSpaceDN w:val="0"/>
              <w:adjustRightInd w:val="0"/>
              <w:spacing w:before="0" w:beforeAutospacing="0" w:after="0" w:afterAutospacing="0"/>
              <w:ind w:left="0" w:firstLine="0"/>
              <w:jc w:val="both"/>
              <w:textAlignment w:val="baseline"/>
              <w:rPr>
                <w:sz w:val="20"/>
              </w:rPr>
            </w:pPr>
            <w:r w:rsidRPr="00D52134">
              <w:rPr>
                <w:sz w:val="20"/>
              </w:rPr>
              <w:t>навыками получения профессиональной информации из различных типов источников, включая Интернет и зарубежную литературу;</w:t>
            </w:r>
          </w:p>
          <w:p w:rsidR="0074613A" w:rsidRPr="00576B3A" w:rsidRDefault="00576B3A" w:rsidP="0074613A">
            <w:pPr>
              <w:pStyle w:val="afffffff2"/>
              <w:numPr>
                <w:ilvl w:val="0"/>
                <w:numId w:val="64"/>
              </w:numPr>
              <w:tabs>
                <w:tab w:val="left" w:pos="175"/>
                <w:tab w:val="left" w:pos="900"/>
              </w:tabs>
              <w:spacing w:line="240" w:lineRule="auto"/>
              <w:ind w:left="0" w:firstLine="0"/>
              <w:rPr>
                <w:b w:val="0"/>
                <w:sz w:val="20"/>
                <w:szCs w:val="20"/>
              </w:rPr>
            </w:pPr>
            <w:r w:rsidRPr="00576B3A">
              <w:rPr>
                <w:b w:val="0"/>
                <w:caps w:val="0"/>
                <w:sz w:val="20"/>
                <w:szCs w:val="20"/>
              </w:rPr>
              <w:t>навыками профессионального взаимодействия в интернет-сообществе;</w:t>
            </w:r>
          </w:p>
          <w:p w:rsidR="0074613A" w:rsidRPr="00576B3A" w:rsidRDefault="00576B3A" w:rsidP="0074613A">
            <w:pPr>
              <w:pStyle w:val="afffffff2"/>
              <w:numPr>
                <w:ilvl w:val="0"/>
                <w:numId w:val="64"/>
              </w:numPr>
              <w:tabs>
                <w:tab w:val="left" w:pos="175"/>
                <w:tab w:val="left" w:pos="900"/>
              </w:tabs>
              <w:spacing w:line="240" w:lineRule="auto"/>
              <w:ind w:left="0" w:firstLine="0"/>
              <w:rPr>
                <w:b w:val="0"/>
                <w:sz w:val="20"/>
                <w:szCs w:val="20"/>
              </w:rPr>
            </w:pPr>
            <w:r w:rsidRPr="00576B3A">
              <w:rPr>
                <w:b w:val="0"/>
                <w:caps w:val="0"/>
                <w:sz w:val="20"/>
                <w:szCs w:val="20"/>
              </w:rPr>
              <w:t>приемами оценки достоверности информации, получаемой посредством сети интернет;</w:t>
            </w:r>
          </w:p>
          <w:p w:rsidR="0074613A" w:rsidRPr="00576B3A" w:rsidRDefault="00576B3A" w:rsidP="0074613A">
            <w:pPr>
              <w:pStyle w:val="afffffff2"/>
              <w:numPr>
                <w:ilvl w:val="0"/>
                <w:numId w:val="64"/>
              </w:numPr>
              <w:tabs>
                <w:tab w:val="left" w:pos="175"/>
                <w:tab w:val="left" w:pos="900"/>
              </w:tabs>
              <w:spacing w:line="240" w:lineRule="auto"/>
              <w:ind w:left="0" w:firstLine="0"/>
              <w:rPr>
                <w:b w:val="0"/>
                <w:spacing w:val="4"/>
                <w:sz w:val="20"/>
                <w:szCs w:val="20"/>
              </w:rPr>
            </w:pPr>
            <w:r w:rsidRPr="00576B3A">
              <w:rPr>
                <w:b w:val="0"/>
                <w:caps w:val="0"/>
                <w:spacing w:val="4"/>
                <w:sz w:val="20"/>
                <w:szCs w:val="20"/>
              </w:rPr>
              <w:t>основами работы с прикладными программными продуктами и интернет-технологиями при проведении социологических исследований;</w:t>
            </w:r>
          </w:p>
          <w:p w:rsidR="0074613A" w:rsidRPr="00D52134" w:rsidRDefault="00576B3A" w:rsidP="0074613A">
            <w:pPr>
              <w:pStyle w:val="afffffff2"/>
              <w:numPr>
                <w:ilvl w:val="0"/>
                <w:numId w:val="64"/>
              </w:numPr>
              <w:tabs>
                <w:tab w:val="left" w:pos="175"/>
                <w:tab w:val="left" w:pos="900"/>
              </w:tabs>
              <w:spacing w:line="240" w:lineRule="auto"/>
              <w:ind w:left="0" w:firstLine="0"/>
              <w:rPr>
                <w:sz w:val="20"/>
                <w:szCs w:val="20"/>
              </w:rPr>
            </w:pPr>
            <w:r w:rsidRPr="00576B3A">
              <w:rPr>
                <w:b w:val="0"/>
                <w:caps w:val="0"/>
                <w:sz w:val="20"/>
                <w:szCs w:val="20"/>
              </w:rPr>
              <w:t>методами сбора информации и формирования выборной совокупности с учетом специфики интернет-аудитории</w:t>
            </w:r>
            <w:r w:rsidR="0074613A" w:rsidRPr="00D52134">
              <w:rPr>
                <w:sz w:val="20"/>
                <w:szCs w:val="20"/>
              </w:rPr>
              <w:t>;</w:t>
            </w:r>
          </w:p>
          <w:p w:rsidR="0074613A" w:rsidRPr="00D52134" w:rsidRDefault="0074613A" w:rsidP="0074613A">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технологиями компьютерной обработки и представления результатов социологических исследований</w:t>
            </w:r>
          </w:p>
        </w:tc>
      </w:tr>
    </w:tbl>
    <w:p w:rsidR="0074613A" w:rsidRPr="00D52134" w:rsidRDefault="0074613A" w:rsidP="0074613A">
      <w:pPr>
        <w:tabs>
          <w:tab w:val="left" w:pos="900"/>
          <w:tab w:val="left" w:pos="1080"/>
        </w:tabs>
        <w:suppressAutoHyphens/>
        <w:spacing w:before="0" w:beforeAutospacing="0" w:after="0" w:afterAutospacing="0"/>
        <w:ind w:firstLine="709"/>
        <w:jc w:val="both"/>
        <w:rPr>
          <w:sz w:val="20"/>
          <w:szCs w:val="20"/>
        </w:rPr>
      </w:pPr>
    </w:p>
    <w:p w:rsidR="0074613A" w:rsidRPr="00D52134" w:rsidRDefault="0074613A" w:rsidP="0074613A">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«Социология интернета», являются необходимыми для последующего поэтапного формирования компетенций и изучения дисциплин.</w:t>
      </w:r>
    </w:p>
    <w:p w:rsidR="0074613A" w:rsidRPr="00D52134" w:rsidRDefault="0074613A" w:rsidP="0074613A">
      <w:pPr>
        <w:tabs>
          <w:tab w:val="left" w:pos="900"/>
          <w:tab w:val="left" w:pos="1080"/>
        </w:tabs>
        <w:suppressAutoHyphens/>
        <w:spacing w:before="0" w:beforeAutospacing="0" w:after="0" w:afterAutospacing="0"/>
        <w:ind w:firstLine="709"/>
        <w:jc w:val="both"/>
        <w:rPr>
          <w:b/>
          <w:sz w:val="20"/>
          <w:szCs w:val="20"/>
        </w:rPr>
      </w:pPr>
    </w:p>
    <w:p w:rsidR="0074613A" w:rsidRPr="00FC07E3" w:rsidRDefault="0074613A" w:rsidP="0074613A">
      <w:pPr>
        <w:pStyle w:val="1c"/>
        <w:tabs>
          <w:tab w:val="right" w:leader="dot" w:pos="9600"/>
        </w:tabs>
        <w:spacing w:before="0" w:beforeAutospacing="0" w:after="0" w:afterAutospacing="0"/>
        <w:ind w:left="0" w:firstLine="709"/>
        <w:rPr>
          <w:b/>
          <w:sz w:val="20"/>
        </w:rPr>
      </w:pPr>
      <w:r w:rsidRPr="00FC07E3">
        <w:rPr>
          <w:b/>
          <w:sz w:val="20"/>
        </w:rPr>
        <w:t xml:space="preserve">4 Объем дисциплины и виды учебной работы </w:t>
      </w:r>
    </w:p>
    <w:p w:rsidR="0074613A" w:rsidRPr="00D52134" w:rsidRDefault="0074613A" w:rsidP="0074613A">
      <w:pPr>
        <w:spacing w:before="0" w:beforeAutospacing="0" w:after="0" w:afterAutospacing="0"/>
        <w:ind w:firstLine="680"/>
        <w:rPr>
          <w:b/>
          <w:sz w:val="20"/>
          <w:szCs w:val="20"/>
        </w:rPr>
      </w:pPr>
    </w:p>
    <w:p w:rsidR="0074613A" w:rsidRPr="00D52134" w:rsidRDefault="0074613A" w:rsidP="0074613A">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74613A" w:rsidRPr="00D52134" w:rsidRDefault="0074613A" w:rsidP="0074613A">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74613A" w:rsidRPr="00D52134" w:rsidTr="00900057">
        <w:tc>
          <w:tcPr>
            <w:tcW w:w="766" w:type="dxa"/>
            <w:vMerge w:val="restart"/>
            <w:vAlign w:val="center"/>
          </w:tcPr>
          <w:p w:rsidR="0074613A" w:rsidRPr="00D52134" w:rsidRDefault="0074613A" w:rsidP="0074613A">
            <w:pPr>
              <w:pStyle w:val="afffd"/>
              <w:snapToGrid w:val="0"/>
              <w:jc w:val="center"/>
              <w:rPr>
                <w:b/>
                <w:sz w:val="20"/>
                <w:szCs w:val="20"/>
              </w:rPr>
            </w:pPr>
            <w:r w:rsidRPr="00D52134">
              <w:rPr>
                <w:b/>
                <w:sz w:val="20"/>
                <w:szCs w:val="20"/>
              </w:rPr>
              <w:t>№ п/п</w:t>
            </w:r>
          </w:p>
        </w:tc>
        <w:tc>
          <w:tcPr>
            <w:tcW w:w="4742" w:type="dxa"/>
            <w:vMerge w:val="restart"/>
            <w:vAlign w:val="center"/>
          </w:tcPr>
          <w:p w:rsidR="0074613A" w:rsidRPr="00D52134" w:rsidRDefault="0074613A" w:rsidP="0074613A">
            <w:pPr>
              <w:pStyle w:val="afffd"/>
              <w:snapToGrid w:val="0"/>
              <w:jc w:val="center"/>
              <w:rPr>
                <w:b/>
                <w:sz w:val="20"/>
                <w:szCs w:val="20"/>
              </w:rPr>
            </w:pPr>
            <w:r w:rsidRPr="00D52134">
              <w:rPr>
                <w:b/>
                <w:sz w:val="20"/>
                <w:szCs w:val="20"/>
              </w:rPr>
              <w:t>Виды учебных занятий</w:t>
            </w:r>
          </w:p>
        </w:tc>
        <w:tc>
          <w:tcPr>
            <w:tcW w:w="4278" w:type="dxa"/>
            <w:gridSpan w:val="4"/>
          </w:tcPr>
          <w:p w:rsidR="0074613A" w:rsidRPr="00D52134" w:rsidRDefault="0074613A" w:rsidP="0074613A">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74613A" w:rsidRPr="00D52134" w:rsidTr="00900057">
        <w:tc>
          <w:tcPr>
            <w:tcW w:w="766" w:type="dxa"/>
            <w:vMerge/>
          </w:tcPr>
          <w:p w:rsidR="0074613A" w:rsidRPr="00D52134" w:rsidRDefault="0074613A" w:rsidP="0074613A">
            <w:pPr>
              <w:tabs>
                <w:tab w:val="left" w:pos="900"/>
              </w:tabs>
              <w:spacing w:before="0" w:beforeAutospacing="0" w:after="0" w:afterAutospacing="0"/>
              <w:rPr>
                <w:b/>
                <w:sz w:val="20"/>
                <w:szCs w:val="20"/>
              </w:rPr>
            </w:pPr>
          </w:p>
        </w:tc>
        <w:tc>
          <w:tcPr>
            <w:tcW w:w="4742" w:type="dxa"/>
            <w:vMerge/>
          </w:tcPr>
          <w:p w:rsidR="0074613A" w:rsidRPr="00D52134" w:rsidRDefault="0074613A" w:rsidP="0074613A">
            <w:pPr>
              <w:tabs>
                <w:tab w:val="left" w:pos="900"/>
              </w:tabs>
              <w:spacing w:before="0" w:beforeAutospacing="0" w:after="0" w:afterAutospacing="0"/>
              <w:rPr>
                <w:b/>
                <w:sz w:val="20"/>
                <w:szCs w:val="20"/>
              </w:rPr>
            </w:pPr>
          </w:p>
        </w:tc>
        <w:tc>
          <w:tcPr>
            <w:tcW w:w="2139" w:type="dxa"/>
            <w:gridSpan w:val="2"/>
            <w:vAlign w:val="center"/>
          </w:tcPr>
          <w:p w:rsidR="0074613A" w:rsidRPr="00D52134" w:rsidRDefault="0074613A" w:rsidP="0074613A">
            <w:pPr>
              <w:pStyle w:val="afffd"/>
              <w:snapToGrid w:val="0"/>
              <w:jc w:val="center"/>
              <w:rPr>
                <w:b/>
                <w:sz w:val="20"/>
                <w:szCs w:val="20"/>
              </w:rPr>
            </w:pPr>
            <w:r w:rsidRPr="00D52134">
              <w:rPr>
                <w:b/>
                <w:sz w:val="20"/>
                <w:szCs w:val="20"/>
              </w:rPr>
              <w:t>Очная</w:t>
            </w:r>
          </w:p>
        </w:tc>
        <w:tc>
          <w:tcPr>
            <w:tcW w:w="2139" w:type="dxa"/>
            <w:gridSpan w:val="2"/>
          </w:tcPr>
          <w:p w:rsidR="0074613A" w:rsidRPr="00D52134" w:rsidRDefault="0074613A" w:rsidP="0074613A">
            <w:pPr>
              <w:pStyle w:val="afffd"/>
              <w:snapToGrid w:val="0"/>
              <w:jc w:val="center"/>
              <w:rPr>
                <w:b/>
                <w:sz w:val="20"/>
                <w:szCs w:val="20"/>
              </w:rPr>
            </w:pPr>
            <w:r w:rsidRPr="00D52134">
              <w:rPr>
                <w:b/>
                <w:sz w:val="20"/>
                <w:szCs w:val="20"/>
              </w:rPr>
              <w:t>Заочная</w:t>
            </w:r>
          </w:p>
        </w:tc>
      </w:tr>
      <w:tr w:rsidR="0074613A" w:rsidRPr="00D52134" w:rsidTr="00900057">
        <w:tc>
          <w:tcPr>
            <w:tcW w:w="766" w:type="dxa"/>
            <w:vMerge/>
          </w:tcPr>
          <w:p w:rsidR="0074613A" w:rsidRPr="00D52134" w:rsidRDefault="0074613A" w:rsidP="0074613A">
            <w:pPr>
              <w:tabs>
                <w:tab w:val="left" w:pos="900"/>
              </w:tabs>
              <w:spacing w:before="0" w:beforeAutospacing="0" w:after="0" w:afterAutospacing="0"/>
              <w:rPr>
                <w:b/>
                <w:sz w:val="20"/>
                <w:szCs w:val="20"/>
              </w:rPr>
            </w:pPr>
          </w:p>
        </w:tc>
        <w:tc>
          <w:tcPr>
            <w:tcW w:w="4742" w:type="dxa"/>
            <w:vMerge/>
          </w:tcPr>
          <w:p w:rsidR="0074613A" w:rsidRPr="00D52134" w:rsidRDefault="0074613A" w:rsidP="0074613A">
            <w:pPr>
              <w:tabs>
                <w:tab w:val="left" w:pos="900"/>
              </w:tabs>
              <w:spacing w:before="0" w:beforeAutospacing="0" w:after="0" w:afterAutospacing="0"/>
              <w:rPr>
                <w:b/>
                <w:sz w:val="20"/>
                <w:szCs w:val="20"/>
              </w:rPr>
            </w:pPr>
          </w:p>
        </w:tc>
        <w:tc>
          <w:tcPr>
            <w:tcW w:w="1069" w:type="dxa"/>
            <w:vAlign w:val="center"/>
          </w:tcPr>
          <w:p w:rsidR="0074613A" w:rsidRPr="00D52134" w:rsidRDefault="0074613A" w:rsidP="0074613A">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74613A" w:rsidRPr="00D52134" w:rsidRDefault="0074613A" w:rsidP="0074613A">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74613A" w:rsidRPr="00D52134" w:rsidRDefault="0074613A" w:rsidP="0074613A">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74613A" w:rsidRPr="00D52134" w:rsidRDefault="0074613A" w:rsidP="0074613A">
            <w:pPr>
              <w:tabs>
                <w:tab w:val="left" w:pos="900"/>
              </w:tabs>
              <w:spacing w:before="0" w:beforeAutospacing="0" w:after="0" w:afterAutospacing="0"/>
              <w:jc w:val="center"/>
              <w:rPr>
                <w:b/>
                <w:sz w:val="20"/>
                <w:szCs w:val="20"/>
              </w:rPr>
            </w:pPr>
            <w:r w:rsidRPr="00D52134">
              <w:rPr>
                <w:b/>
                <w:sz w:val="20"/>
                <w:szCs w:val="20"/>
              </w:rPr>
              <w:t>в том числе</w:t>
            </w:r>
          </w:p>
        </w:tc>
      </w:tr>
      <w:tr w:rsidR="0074613A" w:rsidRPr="00D52134" w:rsidTr="00900057">
        <w:tc>
          <w:tcPr>
            <w:tcW w:w="766" w:type="dxa"/>
          </w:tcPr>
          <w:p w:rsidR="0074613A" w:rsidRPr="00D52134" w:rsidRDefault="0074613A" w:rsidP="0074613A">
            <w:pPr>
              <w:suppressAutoHyphens/>
              <w:snapToGrid w:val="0"/>
              <w:spacing w:before="0" w:beforeAutospacing="0" w:after="0" w:afterAutospacing="0"/>
              <w:rPr>
                <w:b/>
                <w:sz w:val="20"/>
                <w:szCs w:val="20"/>
              </w:rPr>
            </w:pPr>
            <w:r w:rsidRPr="00D52134">
              <w:rPr>
                <w:b/>
                <w:sz w:val="20"/>
                <w:szCs w:val="20"/>
              </w:rPr>
              <w:lastRenderedPageBreak/>
              <w:t>1</w:t>
            </w:r>
          </w:p>
        </w:tc>
        <w:tc>
          <w:tcPr>
            <w:tcW w:w="4742" w:type="dxa"/>
          </w:tcPr>
          <w:p w:rsidR="0074613A" w:rsidRPr="00D52134" w:rsidRDefault="0074613A" w:rsidP="0074613A">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74613A" w:rsidRPr="00D52134" w:rsidRDefault="0074613A" w:rsidP="0074613A">
            <w:pPr>
              <w:suppressAutoHyphens/>
              <w:snapToGrid w:val="0"/>
              <w:spacing w:before="0" w:beforeAutospacing="0" w:after="0" w:afterAutospacing="0"/>
              <w:jc w:val="center"/>
              <w:rPr>
                <w:b/>
                <w:sz w:val="20"/>
                <w:szCs w:val="20"/>
              </w:rPr>
            </w:pPr>
          </w:p>
        </w:tc>
        <w:tc>
          <w:tcPr>
            <w:tcW w:w="1070" w:type="dxa"/>
          </w:tcPr>
          <w:p w:rsidR="0074613A" w:rsidRPr="00D52134" w:rsidRDefault="0074613A" w:rsidP="0074613A">
            <w:pPr>
              <w:pStyle w:val="afffd"/>
              <w:snapToGrid w:val="0"/>
              <w:jc w:val="center"/>
              <w:rPr>
                <w:b/>
                <w:sz w:val="20"/>
                <w:szCs w:val="20"/>
              </w:rPr>
            </w:pPr>
          </w:p>
        </w:tc>
        <w:tc>
          <w:tcPr>
            <w:tcW w:w="1069" w:type="dxa"/>
          </w:tcPr>
          <w:p w:rsidR="0074613A" w:rsidRPr="00D52134" w:rsidRDefault="0074613A" w:rsidP="0074613A">
            <w:pPr>
              <w:pStyle w:val="afffd"/>
              <w:snapToGrid w:val="0"/>
              <w:jc w:val="center"/>
              <w:rPr>
                <w:b/>
                <w:sz w:val="20"/>
                <w:szCs w:val="20"/>
              </w:rPr>
            </w:pPr>
            <w:r w:rsidRPr="00D52134">
              <w:rPr>
                <w:b/>
                <w:sz w:val="20"/>
                <w:szCs w:val="20"/>
              </w:rPr>
              <w:t>6,2</w:t>
            </w:r>
          </w:p>
        </w:tc>
        <w:tc>
          <w:tcPr>
            <w:tcW w:w="1070" w:type="dxa"/>
          </w:tcPr>
          <w:p w:rsidR="0074613A" w:rsidRPr="00D52134" w:rsidRDefault="0074613A" w:rsidP="0074613A">
            <w:pPr>
              <w:pStyle w:val="afffd"/>
              <w:snapToGrid w:val="0"/>
              <w:jc w:val="center"/>
              <w:rPr>
                <w:b/>
                <w:sz w:val="20"/>
                <w:szCs w:val="20"/>
              </w:rPr>
            </w:pPr>
          </w:p>
        </w:tc>
      </w:tr>
      <w:tr w:rsidR="0074613A" w:rsidRPr="00D52134" w:rsidTr="00900057">
        <w:tc>
          <w:tcPr>
            <w:tcW w:w="766"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1.1</w:t>
            </w:r>
          </w:p>
        </w:tc>
        <w:tc>
          <w:tcPr>
            <w:tcW w:w="4742"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p>
        </w:tc>
        <w:tc>
          <w:tcPr>
            <w:tcW w:w="1070" w:type="dxa"/>
          </w:tcPr>
          <w:p w:rsidR="0074613A" w:rsidRPr="00D52134" w:rsidRDefault="0074613A" w:rsidP="0074613A">
            <w:pPr>
              <w:pStyle w:val="afffd"/>
              <w:snapToGrid w:val="0"/>
              <w:jc w:val="center"/>
              <w:rPr>
                <w:sz w:val="20"/>
                <w:szCs w:val="20"/>
              </w:rPr>
            </w:pPr>
          </w:p>
        </w:tc>
        <w:tc>
          <w:tcPr>
            <w:tcW w:w="1069" w:type="dxa"/>
          </w:tcPr>
          <w:p w:rsidR="0074613A" w:rsidRPr="00D52134" w:rsidRDefault="0074613A" w:rsidP="0074613A">
            <w:pPr>
              <w:pStyle w:val="afffd"/>
              <w:snapToGrid w:val="0"/>
              <w:jc w:val="center"/>
              <w:rPr>
                <w:sz w:val="20"/>
                <w:szCs w:val="20"/>
              </w:rPr>
            </w:pPr>
            <w:r w:rsidRPr="00D52134">
              <w:rPr>
                <w:sz w:val="20"/>
                <w:szCs w:val="20"/>
              </w:rPr>
              <w:t>2</w:t>
            </w:r>
          </w:p>
        </w:tc>
        <w:tc>
          <w:tcPr>
            <w:tcW w:w="1070" w:type="dxa"/>
          </w:tcPr>
          <w:p w:rsidR="0074613A" w:rsidRPr="00D52134" w:rsidRDefault="0074613A" w:rsidP="0074613A">
            <w:pPr>
              <w:pStyle w:val="afffd"/>
              <w:snapToGrid w:val="0"/>
              <w:jc w:val="center"/>
              <w:rPr>
                <w:sz w:val="20"/>
                <w:szCs w:val="20"/>
              </w:rPr>
            </w:pPr>
          </w:p>
        </w:tc>
      </w:tr>
      <w:tr w:rsidR="0074613A" w:rsidRPr="00D52134" w:rsidTr="00900057">
        <w:tc>
          <w:tcPr>
            <w:tcW w:w="766"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1.2</w:t>
            </w:r>
          </w:p>
        </w:tc>
        <w:tc>
          <w:tcPr>
            <w:tcW w:w="4742"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74613A" w:rsidRPr="00D52134" w:rsidRDefault="0074613A" w:rsidP="0074613A">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p>
        </w:tc>
        <w:tc>
          <w:tcPr>
            <w:tcW w:w="1070" w:type="dxa"/>
          </w:tcPr>
          <w:p w:rsidR="0074613A" w:rsidRPr="00D52134" w:rsidRDefault="0074613A" w:rsidP="0074613A">
            <w:pPr>
              <w:pStyle w:val="afffd"/>
              <w:snapToGrid w:val="0"/>
              <w:jc w:val="center"/>
              <w:rPr>
                <w:sz w:val="20"/>
                <w:szCs w:val="20"/>
              </w:rPr>
            </w:pPr>
          </w:p>
        </w:tc>
        <w:tc>
          <w:tcPr>
            <w:tcW w:w="1069" w:type="dxa"/>
          </w:tcPr>
          <w:p w:rsidR="0074613A" w:rsidRPr="00D52134" w:rsidRDefault="0074613A" w:rsidP="0074613A">
            <w:pPr>
              <w:pStyle w:val="afffd"/>
              <w:snapToGrid w:val="0"/>
              <w:jc w:val="center"/>
              <w:rPr>
                <w:sz w:val="20"/>
                <w:szCs w:val="20"/>
              </w:rPr>
            </w:pPr>
            <w:r w:rsidRPr="00D52134">
              <w:rPr>
                <w:sz w:val="20"/>
                <w:szCs w:val="20"/>
              </w:rPr>
              <w:t>2</w:t>
            </w:r>
          </w:p>
        </w:tc>
        <w:tc>
          <w:tcPr>
            <w:tcW w:w="1070" w:type="dxa"/>
          </w:tcPr>
          <w:p w:rsidR="0074613A" w:rsidRPr="00D52134" w:rsidRDefault="0074613A" w:rsidP="0074613A">
            <w:pPr>
              <w:pStyle w:val="afffd"/>
              <w:snapToGrid w:val="0"/>
              <w:jc w:val="center"/>
              <w:rPr>
                <w:sz w:val="20"/>
                <w:szCs w:val="20"/>
              </w:rPr>
            </w:pPr>
          </w:p>
        </w:tc>
      </w:tr>
      <w:tr w:rsidR="0074613A" w:rsidRPr="00D52134" w:rsidTr="00900057">
        <w:tc>
          <w:tcPr>
            <w:tcW w:w="766"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1.2.1</w:t>
            </w:r>
          </w:p>
        </w:tc>
        <w:tc>
          <w:tcPr>
            <w:tcW w:w="4742"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 xml:space="preserve">семинар-дискуссия, </w:t>
            </w:r>
          </w:p>
          <w:p w:rsidR="0074613A" w:rsidRPr="00D52134" w:rsidRDefault="0074613A" w:rsidP="0074613A">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p>
        </w:tc>
        <w:tc>
          <w:tcPr>
            <w:tcW w:w="1070" w:type="dxa"/>
          </w:tcPr>
          <w:p w:rsidR="0074613A" w:rsidRPr="00D52134" w:rsidRDefault="0074613A" w:rsidP="0074613A">
            <w:pPr>
              <w:pStyle w:val="afffd"/>
              <w:snapToGrid w:val="0"/>
              <w:jc w:val="center"/>
              <w:rPr>
                <w:sz w:val="20"/>
                <w:szCs w:val="20"/>
              </w:rPr>
            </w:pPr>
          </w:p>
        </w:tc>
        <w:tc>
          <w:tcPr>
            <w:tcW w:w="1069" w:type="dxa"/>
          </w:tcPr>
          <w:p w:rsidR="0074613A" w:rsidRPr="00D52134" w:rsidRDefault="0074613A" w:rsidP="0074613A">
            <w:pPr>
              <w:pStyle w:val="afffd"/>
              <w:snapToGrid w:val="0"/>
              <w:jc w:val="center"/>
              <w:rPr>
                <w:sz w:val="20"/>
                <w:szCs w:val="20"/>
              </w:rPr>
            </w:pPr>
          </w:p>
          <w:p w:rsidR="0074613A" w:rsidRPr="00D52134" w:rsidRDefault="0074613A" w:rsidP="0074613A">
            <w:pPr>
              <w:pStyle w:val="afffd"/>
              <w:snapToGrid w:val="0"/>
              <w:rPr>
                <w:sz w:val="20"/>
                <w:szCs w:val="20"/>
              </w:rPr>
            </w:pPr>
          </w:p>
        </w:tc>
        <w:tc>
          <w:tcPr>
            <w:tcW w:w="1070" w:type="dxa"/>
          </w:tcPr>
          <w:p w:rsidR="0074613A" w:rsidRPr="00D52134" w:rsidRDefault="0074613A" w:rsidP="0074613A">
            <w:pPr>
              <w:pStyle w:val="afffd"/>
              <w:snapToGrid w:val="0"/>
              <w:jc w:val="center"/>
              <w:rPr>
                <w:sz w:val="20"/>
                <w:szCs w:val="20"/>
              </w:rPr>
            </w:pPr>
            <w:r w:rsidRPr="00D52134">
              <w:rPr>
                <w:sz w:val="20"/>
                <w:szCs w:val="20"/>
              </w:rPr>
              <w:t>0</w:t>
            </w:r>
          </w:p>
          <w:p w:rsidR="0074613A" w:rsidRPr="00D52134" w:rsidRDefault="0074613A" w:rsidP="0074613A">
            <w:pPr>
              <w:pStyle w:val="afffd"/>
              <w:snapToGrid w:val="0"/>
              <w:jc w:val="center"/>
              <w:rPr>
                <w:sz w:val="20"/>
                <w:szCs w:val="20"/>
              </w:rPr>
            </w:pPr>
            <w:r w:rsidRPr="00D52134">
              <w:rPr>
                <w:sz w:val="20"/>
                <w:szCs w:val="20"/>
              </w:rPr>
              <w:t>2</w:t>
            </w:r>
          </w:p>
        </w:tc>
      </w:tr>
      <w:tr w:rsidR="0074613A" w:rsidRPr="00D52134" w:rsidTr="00900057">
        <w:tc>
          <w:tcPr>
            <w:tcW w:w="766"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1.2.2</w:t>
            </w:r>
          </w:p>
        </w:tc>
        <w:tc>
          <w:tcPr>
            <w:tcW w:w="4742"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p>
        </w:tc>
        <w:tc>
          <w:tcPr>
            <w:tcW w:w="1070" w:type="dxa"/>
          </w:tcPr>
          <w:p w:rsidR="0074613A" w:rsidRPr="00D52134" w:rsidRDefault="0074613A" w:rsidP="0074613A">
            <w:pPr>
              <w:pStyle w:val="afffd"/>
              <w:snapToGrid w:val="0"/>
              <w:jc w:val="center"/>
              <w:rPr>
                <w:sz w:val="20"/>
                <w:szCs w:val="20"/>
              </w:rPr>
            </w:pPr>
          </w:p>
        </w:tc>
        <w:tc>
          <w:tcPr>
            <w:tcW w:w="1069" w:type="dxa"/>
          </w:tcPr>
          <w:p w:rsidR="0074613A" w:rsidRPr="00D52134" w:rsidRDefault="0074613A" w:rsidP="0074613A">
            <w:pPr>
              <w:pStyle w:val="afffd"/>
              <w:snapToGrid w:val="0"/>
              <w:jc w:val="center"/>
              <w:rPr>
                <w:sz w:val="20"/>
                <w:szCs w:val="20"/>
              </w:rPr>
            </w:pPr>
          </w:p>
        </w:tc>
        <w:tc>
          <w:tcPr>
            <w:tcW w:w="1070" w:type="dxa"/>
          </w:tcPr>
          <w:p w:rsidR="0074613A" w:rsidRPr="00D52134" w:rsidRDefault="0074613A" w:rsidP="0074613A">
            <w:pPr>
              <w:pStyle w:val="afffd"/>
              <w:snapToGrid w:val="0"/>
              <w:jc w:val="center"/>
              <w:rPr>
                <w:sz w:val="20"/>
                <w:szCs w:val="20"/>
              </w:rPr>
            </w:pPr>
          </w:p>
        </w:tc>
      </w:tr>
      <w:tr w:rsidR="0074613A" w:rsidRPr="00D52134" w:rsidTr="00900057">
        <w:tc>
          <w:tcPr>
            <w:tcW w:w="766"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1.2.3</w:t>
            </w:r>
          </w:p>
        </w:tc>
        <w:tc>
          <w:tcPr>
            <w:tcW w:w="4742"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74613A" w:rsidRPr="00D52134" w:rsidRDefault="0074613A" w:rsidP="0074613A">
            <w:pPr>
              <w:pStyle w:val="afffd"/>
              <w:snapToGrid w:val="0"/>
              <w:jc w:val="center"/>
              <w:rPr>
                <w:sz w:val="20"/>
                <w:szCs w:val="20"/>
              </w:rPr>
            </w:pPr>
          </w:p>
        </w:tc>
        <w:tc>
          <w:tcPr>
            <w:tcW w:w="1070" w:type="dxa"/>
          </w:tcPr>
          <w:p w:rsidR="0074613A" w:rsidRPr="00D52134" w:rsidRDefault="0074613A" w:rsidP="0074613A">
            <w:pPr>
              <w:suppressAutoHyphens/>
              <w:snapToGrid w:val="0"/>
              <w:spacing w:before="0" w:beforeAutospacing="0" w:after="0" w:afterAutospacing="0"/>
              <w:jc w:val="center"/>
              <w:rPr>
                <w:sz w:val="20"/>
                <w:szCs w:val="20"/>
              </w:rPr>
            </w:pP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p>
        </w:tc>
        <w:tc>
          <w:tcPr>
            <w:tcW w:w="1070" w:type="dxa"/>
          </w:tcPr>
          <w:p w:rsidR="0074613A" w:rsidRPr="00D52134" w:rsidRDefault="0074613A" w:rsidP="0074613A">
            <w:pPr>
              <w:suppressAutoHyphens/>
              <w:snapToGrid w:val="0"/>
              <w:spacing w:before="0" w:beforeAutospacing="0" w:after="0" w:afterAutospacing="0"/>
              <w:jc w:val="center"/>
              <w:rPr>
                <w:sz w:val="20"/>
                <w:szCs w:val="20"/>
              </w:rPr>
            </w:pPr>
          </w:p>
        </w:tc>
      </w:tr>
      <w:tr w:rsidR="0074613A" w:rsidRPr="00D52134" w:rsidTr="00900057">
        <w:tc>
          <w:tcPr>
            <w:tcW w:w="766"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1.3</w:t>
            </w:r>
          </w:p>
        </w:tc>
        <w:tc>
          <w:tcPr>
            <w:tcW w:w="4742"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74613A" w:rsidRPr="00D52134" w:rsidRDefault="0074613A" w:rsidP="0074613A">
            <w:pPr>
              <w:pStyle w:val="afffd"/>
              <w:snapToGrid w:val="0"/>
              <w:jc w:val="center"/>
              <w:rPr>
                <w:sz w:val="20"/>
                <w:szCs w:val="20"/>
              </w:rPr>
            </w:pPr>
          </w:p>
        </w:tc>
        <w:tc>
          <w:tcPr>
            <w:tcW w:w="1070" w:type="dxa"/>
          </w:tcPr>
          <w:p w:rsidR="0074613A" w:rsidRPr="00D52134" w:rsidRDefault="0074613A" w:rsidP="0074613A">
            <w:pPr>
              <w:suppressAutoHyphens/>
              <w:snapToGrid w:val="0"/>
              <w:spacing w:before="0" w:beforeAutospacing="0" w:after="0" w:afterAutospacing="0"/>
              <w:jc w:val="center"/>
              <w:rPr>
                <w:sz w:val="20"/>
                <w:szCs w:val="20"/>
              </w:rPr>
            </w:pP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74613A" w:rsidRPr="00D52134" w:rsidRDefault="0074613A" w:rsidP="0074613A">
            <w:pPr>
              <w:suppressAutoHyphens/>
              <w:snapToGrid w:val="0"/>
              <w:spacing w:before="0" w:beforeAutospacing="0" w:after="0" w:afterAutospacing="0"/>
              <w:jc w:val="center"/>
              <w:rPr>
                <w:sz w:val="20"/>
                <w:szCs w:val="20"/>
              </w:rPr>
            </w:pPr>
          </w:p>
        </w:tc>
      </w:tr>
      <w:tr w:rsidR="0074613A" w:rsidRPr="00D52134" w:rsidTr="00900057">
        <w:tc>
          <w:tcPr>
            <w:tcW w:w="766"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1.3.1</w:t>
            </w:r>
          </w:p>
        </w:tc>
        <w:tc>
          <w:tcPr>
            <w:tcW w:w="4742"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p>
        </w:tc>
        <w:tc>
          <w:tcPr>
            <w:tcW w:w="1070" w:type="dxa"/>
          </w:tcPr>
          <w:p w:rsidR="0074613A" w:rsidRPr="00D52134" w:rsidRDefault="0074613A" w:rsidP="0074613A">
            <w:pPr>
              <w:suppressAutoHyphens/>
              <w:snapToGrid w:val="0"/>
              <w:spacing w:before="0" w:beforeAutospacing="0" w:after="0" w:afterAutospacing="0"/>
              <w:jc w:val="center"/>
              <w:rPr>
                <w:sz w:val="20"/>
                <w:szCs w:val="20"/>
              </w:rPr>
            </w:pP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p>
        </w:tc>
        <w:tc>
          <w:tcPr>
            <w:tcW w:w="1070" w:type="dxa"/>
          </w:tcPr>
          <w:p w:rsidR="0074613A" w:rsidRPr="00D52134" w:rsidRDefault="0074613A" w:rsidP="0074613A">
            <w:pPr>
              <w:suppressAutoHyphens/>
              <w:snapToGrid w:val="0"/>
              <w:spacing w:before="0" w:beforeAutospacing="0" w:after="0" w:afterAutospacing="0"/>
              <w:jc w:val="center"/>
              <w:rPr>
                <w:sz w:val="20"/>
                <w:szCs w:val="20"/>
              </w:rPr>
            </w:pPr>
            <w:r w:rsidRPr="00D52134">
              <w:rPr>
                <w:sz w:val="20"/>
                <w:szCs w:val="20"/>
              </w:rPr>
              <w:t>2</w:t>
            </w:r>
          </w:p>
        </w:tc>
      </w:tr>
      <w:tr w:rsidR="0074613A" w:rsidRPr="00D52134" w:rsidTr="00900057">
        <w:tc>
          <w:tcPr>
            <w:tcW w:w="766"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1.3.2</w:t>
            </w:r>
          </w:p>
        </w:tc>
        <w:tc>
          <w:tcPr>
            <w:tcW w:w="4742" w:type="dxa"/>
          </w:tcPr>
          <w:p w:rsidR="0074613A" w:rsidRPr="00D52134" w:rsidRDefault="0074613A" w:rsidP="0074613A">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p>
        </w:tc>
        <w:tc>
          <w:tcPr>
            <w:tcW w:w="1070" w:type="dxa"/>
          </w:tcPr>
          <w:p w:rsidR="0074613A" w:rsidRPr="00D52134" w:rsidRDefault="0074613A" w:rsidP="0074613A">
            <w:pPr>
              <w:suppressAutoHyphens/>
              <w:snapToGrid w:val="0"/>
              <w:spacing w:before="0" w:beforeAutospacing="0" w:after="0" w:afterAutospacing="0"/>
              <w:jc w:val="center"/>
              <w:rPr>
                <w:sz w:val="20"/>
                <w:szCs w:val="20"/>
              </w:rPr>
            </w:pP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p>
        </w:tc>
        <w:tc>
          <w:tcPr>
            <w:tcW w:w="1070" w:type="dxa"/>
          </w:tcPr>
          <w:p w:rsidR="0074613A" w:rsidRPr="00D52134" w:rsidRDefault="0074613A" w:rsidP="0074613A">
            <w:pPr>
              <w:suppressAutoHyphens/>
              <w:snapToGrid w:val="0"/>
              <w:spacing w:before="0" w:beforeAutospacing="0" w:after="0" w:afterAutospacing="0"/>
              <w:jc w:val="center"/>
              <w:rPr>
                <w:sz w:val="20"/>
                <w:szCs w:val="20"/>
              </w:rPr>
            </w:pPr>
            <w:r w:rsidRPr="00D52134">
              <w:rPr>
                <w:sz w:val="20"/>
                <w:szCs w:val="20"/>
              </w:rPr>
              <w:t>0,2</w:t>
            </w:r>
          </w:p>
        </w:tc>
      </w:tr>
      <w:tr w:rsidR="0074613A" w:rsidRPr="00D52134" w:rsidTr="00900057">
        <w:tc>
          <w:tcPr>
            <w:tcW w:w="766" w:type="dxa"/>
          </w:tcPr>
          <w:p w:rsidR="0074613A" w:rsidRPr="00D52134" w:rsidRDefault="0074613A" w:rsidP="0074613A">
            <w:pPr>
              <w:suppressAutoHyphens/>
              <w:snapToGrid w:val="0"/>
              <w:spacing w:before="0" w:beforeAutospacing="0" w:after="0" w:afterAutospacing="0"/>
              <w:rPr>
                <w:sz w:val="20"/>
                <w:szCs w:val="20"/>
              </w:rPr>
            </w:pPr>
            <w:r w:rsidRPr="00D52134">
              <w:rPr>
                <w:b/>
                <w:sz w:val="20"/>
                <w:szCs w:val="20"/>
              </w:rPr>
              <w:t>2</w:t>
            </w:r>
          </w:p>
        </w:tc>
        <w:tc>
          <w:tcPr>
            <w:tcW w:w="4742" w:type="dxa"/>
          </w:tcPr>
          <w:p w:rsidR="0074613A" w:rsidRPr="00D52134" w:rsidRDefault="0074613A" w:rsidP="0074613A">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p>
        </w:tc>
        <w:tc>
          <w:tcPr>
            <w:tcW w:w="1070" w:type="dxa"/>
          </w:tcPr>
          <w:p w:rsidR="0074613A" w:rsidRPr="00D52134" w:rsidRDefault="0074613A" w:rsidP="0074613A">
            <w:pPr>
              <w:suppressAutoHyphens/>
              <w:snapToGrid w:val="0"/>
              <w:spacing w:before="0" w:beforeAutospacing="0" w:after="0" w:afterAutospacing="0"/>
              <w:jc w:val="center"/>
              <w:rPr>
                <w:sz w:val="20"/>
                <w:szCs w:val="20"/>
              </w:rPr>
            </w:pP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r w:rsidRPr="00D52134">
              <w:rPr>
                <w:b/>
                <w:sz w:val="20"/>
                <w:szCs w:val="20"/>
              </w:rPr>
              <w:t>28</w:t>
            </w:r>
          </w:p>
        </w:tc>
        <w:tc>
          <w:tcPr>
            <w:tcW w:w="1070" w:type="dxa"/>
          </w:tcPr>
          <w:p w:rsidR="0074613A" w:rsidRPr="00D52134" w:rsidRDefault="0074613A" w:rsidP="0074613A">
            <w:pPr>
              <w:suppressAutoHyphens/>
              <w:snapToGrid w:val="0"/>
              <w:spacing w:before="0" w:beforeAutospacing="0" w:after="0" w:afterAutospacing="0"/>
              <w:jc w:val="center"/>
              <w:rPr>
                <w:sz w:val="20"/>
                <w:szCs w:val="20"/>
              </w:rPr>
            </w:pPr>
          </w:p>
        </w:tc>
      </w:tr>
      <w:tr w:rsidR="0074613A" w:rsidRPr="00D52134" w:rsidTr="00900057">
        <w:tc>
          <w:tcPr>
            <w:tcW w:w="766" w:type="dxa"/>
          </w:tcPr>
          <w:p w:rsidR="0074613A" w:rsidRPr="00D52134" w:rsidRDefault="0074613A" w:rsidP="0074613A">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74613A" w:rsidRPr="00D52134" w:rsidRDefault="0074613A" w:rsidP="0074613A">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74613A" w:rsidRPr="00D52134" w:rsidRDefault="0074613A" w:rsidP="0074613A">
            <w:pPr>
              <w:suppressAutoHyphens/>
              <w:snapToGrid w:val="0"/>
              <w:spacing w:before="0" w:beforeAutospacing="0" w:after="0" w:afterAutospacing="0"/>
              <w:jc w:val="center"/>
              <w:rPr>
                <w:b/>
                <w:sz w:val="20"/>
                <w:szCs w:val="20"/>
              </w:rPr>
            </w:pPr>
          </w:p>
        </w:tc>
        <w:tc>
          <w:tcPr>
            <w:tcW w:w="1070" w:type="dxa"/>
          </w:tcPr>
          <w:p w:rsidR="0074613A" w:rsidRPr="00D52134" w:rsidRDefault="0074613A" w:rsidP="0074613A">
            <w:pPr>
              <w:pStyle w:val="afffd"/>
              <w:snapToGrid w:val="0"/>
              <w:jc w:val="center"/>
              <w:rPr>
                <w:b/>
                <w:sz w:val="20"/>
                <w:szCs w:val="20"/>
              </w:rPr>
            </w:pPr>
          </w:p>
        </w:tc>
        <w:tc>
          <w:tcPr>
            <w:tcW w:w="1069" w:type="dxa"/>
          </w:tcPr>
          <w:p w:rsidR="0074613A" w:rsidRPr="00D52134" w:rsidRDefault="0074613A" w:rsidP="0074613A">
            <w:pPr>
              <w:pStyle w:val="afffd"/>
              <w:snapToGrid w:val="0"/>
              <w:jc w:val="center"/>
              <w:rPr>
                <w:sz w:val="20"/>
                <w:szCs w:val="20"/>
              </w:rPr>
            </w:pPr>
          </w:p>
          <w:p w:rsidR="0074613A" w:rsidRPr="00D52134" w:rsidRDefault="0074613A" w:rsidP="0074613A">
            <w:pPr>
              <w:pStyle w:val="afffd"/>
              <w:snapToGrid w:val="0"/>
              <w:jc w:val="center"/>
              <w:rPr>
                <w:sz w:val="20"/>
                <w:szCs w:val="20"/>
              </w:rPr>
            </w:pPr>
          </w:p>
          <w:p w:rsidR="0074613A" w:rsidRPr="00D52134" w:rsidRDefault="0074613A" w:rsidP="0074613A">
            <w:pPr>
              <w:pStyle w:val="afffd"/>
              <w:snapToGrid w:val="0"/>
              <w:jc w:val="center"/>
              <w:rPr>
                <w:b/>
                <w:sz w:val="20"/>
                <w:szCs w:val="20"/>
              </w:rPr>
            </w:pPr>
            <w:r w:rsidRPr="00D52134">
              <w:rPr>
                <w:sz w:val="20"/>
                <w:szCs w:val="20"/>
              </w:rPr>
              <w:t>28</w:t>
            </w:r>
          </w:p>
        </w:tc>
        <w:tc>
          <w:tcPr>
            <w:tcW w:w="1070" w:type="dxa"/>
          </w:tcPr>
          <w:p w:rsidR="0074613A" w:rsidRPr="00D52134" w:rsidRDefault="0074613A" w:rsidP="0074613A">
            <w:pPr>
              <w:pStyle w:val="afffd"/>
              <w:snapToGrid w:val="0"/>
              <w:jc w:val="center"/>
              <w:rPr>
                <w:b/>
                <w:sz w:val="20"/>
                <w:szCs w:val="20"/>
              </w:rPr>
            </w:pPr>
          </w:p>
        </w:tc>
      </w:tr>
      <w:tr w:rsidR="0074613A" w:rsidRPr="00D52134" w:rsidTr="00900057">
        <w:tc>
          <w:tcPr>
            <w:tcW w:w="766" w:type="dxa"/>
          </w:tcPr>
          <w:p w:rsidR="0074613A" w:rsidRPr="00D52134" w:rsidRDefault="0074613A" w:rsidP="0074613A">
            <w:pPr>
              <w:suppressAutoHyphens/>
              <w:spacing w:before="0" w:beforeAutospacing="0" w:after="0" w:afterAutospacing="0"/>
              <w:rPr>
                <w:sz w:val="20"/>
                <w:szCs w:val="20"/>
              </w:rPr>
            </w:pPr>
            <w:r w:rsidRPr="00D52134">
              <w:rPr>
                <w:sz w:val="20"/>
                <w:szCs w:val="20"/>
              </w:rPr>
              <w:t>2.2</w:t>
            </w:r>
          </w:p>
        </w:tc>
        <w:tc>
          <w:tcPr>
            <w:tcW w:w="4742" w:type="dxa"/>
          </w:tcPr>
          <w:p w:rsidR="0074613A" w:rsidRPr="00D52134" w:rsidRDefault="0074613A" w:rsidP="0074613A">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74613A" w:rsidRPr="00D52134" w:rsidRDefault="0074613A" w:rsidP="0074613A">
            <w:pPr>
              <w:suppressAutoHyphens/>
              <w:snapToGrid w:val="0"/>
              <w:spacing w:before="0" w:beforeAutospacing="0" w:after="0" w:afterAutospacing="0"/>
              <w:jc w:val="center"/>
              <w:rPr>
                <w:sz w:val="20"/>
                <w:szCs w:val="20"/>
              </w:rPr>
            </w:pPr>
          </w:p>
        </w:tc>
        <w:tc>
          <w:tcPr>
            <w:tcW w:w="1070" w:type="dxa"/>
          </w:tcPr>
          <w:p w:rsidR="0074613A" w:rsidRPr="00D52134" w:rsidRDefault="0074613A" w:rsidP="0074613A">
            <w:pPr>
              <w:pStyle w:val="afffd"/>
              <w:snapToGrid w:val="0"/>
              <w:jc w:val="center"/>
              <w:rPr>
                <w:sz w:val="20"/>
                <w:szCs w:val="20"/>
              </w:rPr>
            </w:pPr>
          </w:p>
        </w:tc>
        <w:tc>
          <w:tcPr>
            <w:tcW w:w="1069" w:type="dxa"/>
          </w:tcPr>
          <w:p w:rsidR="0074613A" w:rsidRPr="00D52134" w:rsidRDefault="0074613A" w:rsidP="0074613A">
            <w:pPr>
              <w:pStyle w:val="afffd"/>
              <w:snapToGrid w:val="0"/>
              <w:jc w:val="center"/>
              <w:rPr>
                <w:sz w:val="20"/>
                <w:szCs w:val="20"/>
              </w:rPr>
            </w:pPr>
            <w:r w:rsidRPr="00D52134">
              <w:rPr>
                <w:b/>
                <w:sz w:val="20"/>
                <w:szCs w:val="20"/>
              </w:rPr>
              <w:t>1,8</w:t>
            </w:r>
          </w:p>
        </w:tc>
        <w:tc>
          <w:tcPr>
            <w:tcW w:w="1070" w:type="dxa"/>
          </w:tcPr>
          <w:p w:rsidR="0074613A" w:rsidRPr="00D52134" w:rsidRDefault="0074613A" w:rsidP="0074613A">
            <w:pPr>
              <w:pStyle w:val="afffd"/>
              <w:snapToGrid w:val="0"/>
              <w:jc w:val="center"/>
              <w:rPr>
                <w:b/>
                <w:sz w:val="20"/>
                <w:szCs w:val="20"/>
              </w:rPr>
            </w:pPr>
          </w:p>
        </w:tc>
      </w:tr>
      <w:tr w:rsidR="0074613A" w:rsidRPr="00D52134" w:rsidTr="00900057">
        <w:tc>
          <w:tcPr>
            <w:tcW w:w="766" w:type="dxa"/>
            <w:vMerge w:val="restart"/>
          </w:tcPr>
          <w:p w:rsidR="0074613A" w:rsidRPr="00D52134" w:rsidRDefault="0074613A" w:rsidP="0074613A">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74613A" w:rsidRPr="00D52134" w:rsidRDefault="0074613A" w:rsidP="0074613A">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74613A" w:rsidRPr="00D52134" w:rsidRDefault="0074613A" w:rsidP="0074613A">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74613A" w:rsidRPr="00D52134" w:rsidRDefault="0074613A" w:rsidP="0074613A">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74613A" w:rsidRPr="00D52134" w:rsidRDefault="0074613A" w:rsidP="0074613A">
            <w:pPr>
              <w:suppressAutoHyphens/>
              <w:snapToGrid w:val="0"/>
              <w:spacing w:before="0" w:beforeAutospacing="0" w:after="0" w:afterAutospacing="0"/>
              <w:jc w:val="center"/>
              <w:rPr>
                <w:b/>
                <w:sz w:val="20"/>
                <w:szCs w:val="20"/>
              </w:rPr>
            </w:pPr>
          </w:p>
        </w:tc>
        <w:tc>
          <w:tcPr>
            <w:tcW w:w="1070" w:type="dxa"/>
          </w:tcPr>
          <w:p w:rsidR="0074613A" w:rsidRPr="00D52134" w:rsidRDefault="0074613A" w:rsidP="0074613A">
            <w:pPr>
              <w:pStyle w:val="afffd"/>
              <w:snapToGrid w:val="0"/>
              <w:jc w:val="center"/>
              <w:rPr>
                <w:b/>
                <w:sz w:val="20"/>
                <w:szCs w:val="20"/>
              </w:rPr>
            </w:pPr>
          </w:p>
        </w:tc>
        <w:tc>
          <w:tcPr>
            <w:tcW w:w="1069" w:type="dxa"/>
          </w:tcPr>
          <w:p w:rsidR="0074613A" w:rsidRPr="00D52134" w:rsidRDefault="0074613A" w:rsidP="0074613A">
            <w:pPr>
              <w:suppressAutoHyphens/>
              <w:snapToGrid w:val="0"/>
              <w:spacing w:before="0" w:beforeAutospacing="0" w:after="0" w:afterAutospacing="0"/>
              <w:jc w:val="center"/>
              <w:rPr>
                <w:b/>
                <w:sz w:val="20"/>
                <w:szCs w:val="20"/>
              </w:rPr>
            </w:pPr>
            <w:r w:rsidRPr="00D52134">
              <w:rPr>
                <w:b/>
                <w:sz w:val="20"/>
                <w:szCs w:val="20"/>
              </w:rPr>
              <w:t>36</w:t>
            </w:r>
          </w:p>
        </w:tc>
        <w:tc>
          <w:tcPr>
            <w:tcW w:w="1070" w:type="dxa"/>
          </w:tcPr>
          <w:p w:rsidR="0074613A" w:rsidRPr="00D52134" w:rsidRDefault="0074613A" w:rsidP="0074613A">
            <w:pPr>
              <w:pStyle w:val="afffd"/>
              <w:snapToGrid w:val="0"/>
              <w:jc w:val="center"/>
              <w:rPr>
                <w:b/>
                <w:sz w:val="20"/>
                <w:szCs w:val="20"/>
              </w:rPr>
            </w:pPr>
          </w:p>
        </w:tc>
      </w:tr>
      <w:tr w:rsidR="0074613A" w:rsidRPr="00D52134" w:rsidTr="00900057">
        <w:tc>
          <w:tcPr>
            <w:tcW w:w="766" w:type="dxa"/>
            <w:vMerge/>
          </w:tcPr>
          <w:p w:rsidR="0074613A" w:rsidRPr="00D52134" w:rsidRDefault="0074613A" w:rsidP="0074613A">
            <w:pPr>
              <w:suppressAutoHyphens/>
              <w:snapToGrid w:val="0"/>
              <w:spacing w:before="0" w:beforeAutospacing="0" w:after="0" w:afterAutospacing="0"/>
              <w:rPr>
                <w:b/>
                <w:sz w:val="20"/>
                <w:szCs w:val="20"/>
              </w:rPr>
            </w:pPr>
          </w:p>
        </w:tc>
        <w:tc>
          <w:tcPr>
            <w:tcW w:w="4742" w:type="dxa"/>
            <w:vMerge/>
            <w:vAlign w:val="center"/>
          </w:tcPr>
          <w:p w:rsidR="0074613A" w:rsidRPr="00D52134" w:rsidRDefault="0074613A" w:rsidP="0074613A">
            <w:pPr>
              <w:suppressAutoHyphens/>
              <w:spacing w:before="0" w:beforeAutospacing="0" w:after="0" w:afterAutospacing="0"/>
              <w:rPr>
                <w:sz w:val="20"/>
                <w:szCs w:val="20"/>
              </w:rPr>
            </w:pPr>
          </w:p>
        </w:tc>
        <w:tc>
          <w:tcPr>
            <w:tcW w:w="1069" w:type="dxa"/>
          </w:tcPr>
          <w:p w:rsidR="0074613A" w:rsidRPr="00D52134" w:rsidRDefault="0074613A" w:rsidP="0074613A">
            <w:pPr>
              <w:suppressAutoHyphens/>
              <w:snapToGrid w:val="0"/>
              <w:spacing w:before="0" w:beforeAutospacing="0" w:after="0" w:afterAutospacing="0"/>
              <w:jc w:val="center"/>
              <w:rPr>
                <w:b/>
                <w:sz w:val="20"/>
                <w:szCs w:val="20"/>
              </w:rPr>
            </w:pPr>
          </w:p>
        </w:tc>
        <w:tc>
          <w:tcPr>
            <w:tcW w:w="1070" w:type="dxa"/>
          </w:tcPr>
          <w:p w:rsidR="0074613A" w:rsidRPr="00D52134" w:rsidRDefault="0074613A" w:rsidP="0074613A">
            <w:pPr>
              <w:pStyle w:val="afffd"/>
              <w:snapToGrid w:val="0"/>
              <w:jc w:val="center"/>
              <w:rPr>
                <w:b/>
                <w:sz w:val="20"/>
                <w:szCs w:val="20"/>
              </w:rPr>
            </w:pPr>
          </w:p>
        </w:tc>
        <w:tc>
          <w:tcPr>
            <w:tcW w:w="1069" w:type="dxa"/>
          </w:tcPr>
          <w:p w:rsidR="0074613A" w:rsidRPr="00D52134" w:rsidRDefault="0074613A" w:rsidP="0074613A">
            <w:pPr>
              <w:suppressAutoHyphens/>
              <w:snapToGrid w:val="0"/>
              <w:spacing w:before="0" w:beforeAutospacing="0" w:after="0" w:afterAutospacing="0"/>
              <w:jc w:val="center"/>
              <w:rPr>
                <w:b/>
                <w:sz w:val="20"/>
                <w:szCs w:val="20"/>
              </w:rPr>
            </w:pPr>
            <w:r w:rsidRPr="00D52134">
              <w:rPr>
                <w:sz w:val="20"/>
                <w:szCs w:val="20"/>
              </w:rPr>
              <w:t>1</w:t>
            </w:r>
          </w:p>
        </w:tc>
        <w:tc>
          <w:tcPr>
            <w:tcW w:w="1070" w:type="dxa"/>
          </w:tcPr>
          <w:p w:rsidR="0074613A" w:rsidRPr="00D52134" w:rsidRDefault="0074613A" w:rsidP="0074613A">
            <w:pPr>
              <w:pStyle w:val="afffd"/>
              <w:snapToGrid w:val="0"/>
              <w:jc w:val="center"/>
              <w:rPr>
                <w:b/>
                <w:sz w:val="20"/>
                <w:szCs w:val="20"/>
              </w:rPr>
            </w:pPr>
          </w:p>
        </w:tc>
      </w:tr>
      <w:tr w:rsidR="0074613A" w:rsidRPr="00D52134" w:rsidTr="00900057">
        <w:tc>
          <w:tcPr>
            <w:tcW w:w="766" w:type="dxa"/>
            <w:vMerge/>
          </w:tcPr>
          <w:p w:rsidR="0074613A" w:rsidRPr="00D52134" w:rsidRDefault="0074613A" w:rsidP="0074613A">
            <w:pPr>
              <w:suppressAutoHyphens/>
              <w:snapToGrid w:val="0"/>
              <w:spacing w:before="0" w:beforeAutospacing="0" w:after="0" w:afterAutospacing="0"/>
              <w:rPr>
                <w:b/>
                <w:sz w:val="20"/>
                <w:szCs w:val="20"/>
              </w:rPr>
            </w:pPr>
          </w:p>
        </w:tc>
        <w:tc>
          <w:tcPr>
            <w:tcW w:w="4742" w:type="dxa"/>
            <w:vMerge/>
            <w:vAlign w:val="center"/>
          </w:tcPr>
          <w:p w:rsidR="0074613A" w:rsidRPr="00D52134" w:rsidRDefault="0074613A" w:rsidP="0074613A">
            <w:pPr>
              <w:spacing w:before="0" w:beforeAutospacing="0" w:after="0" w:afterAutospacing="0"/>
              <w:rPr>
                <w:sz w:val="20"/>
                <w:szCs w:val="20"/>
              </w:rPr>
            </w:pPr>
          </w:p>
        </w:tc>
        <w:tc>
          <w:tcPr>
            <w:tcW w:w="4278" w:type="dxa"/>
            <w:gridSpan w:val="4"/>
          </w:tcPr>
          <w:p w:rsidR="0074613A" w:rsidRPr="00D52134" w:rsidRDefault="0074613A" w:rsidP="0074613A">
            <w:pPr>
              <w:pStyle w:val="afffd"/>
              <w:snapToGrid w:val="0"/>
              <w:jc w:val="center"/>
              <w:rPr>
                <w:sz w:val="20"/>
                <w:szCs w:val="20"/>
              </w:rPr>
            </w:pPr>
            <w:r w:rsidRPr="00D52134">
              <w:rPr>
                <w:sz w:val="20"/>
                <w:szCs w:val="20"/>
              </w:rPr>
              <w:t>зачет с оценкой</w:t>
            </w:r>
          </w:p>
        </w:tc>
      </w:tr>
    </w:tbl>
    <w:p w:rsidR="0074613A" w:rsidRPr="00D52134" w:rsidRDefault="0074613A" w:rsidP="0074613A">
      <w:pPr>
        <w:spacing w:before="0" w:beforeAutospacing="0" w:after="0" w:afterAutospacing="0"/>
        <w:rPr>
          <w:sz w:val="20"/>
          <w:szCs w:val="20"/>
        </w:rPr>
      </w:pPr>
    </w:p>
    <w:p w:rsidR="0074613A" w:rsidRPr="00D52134" w:rsidRDefault="0074613A" w:rsidP="0074613A">
      <w:pPr>
        <w:spacing w:before="0" w:beforeAutospacing="0" w:after="0" w:afterAutospacing="0"/>
        <w:rPr>
          <w:sz w:val="20"/>
          <w:szCs w:val="20"/>
        </w:rPr>
      </w:pPr>
      <w:r w:rsidRPr="00D52134">
        <w:rPr>
          <w:sz w:val="20"/>
          <w:szCs w:val="20"/>
        </w:rPr>
        <w:t>*_______</w:t>
      </w:r>
    </w:p>
    <w:p w:rsidR="0074613A" w:rsidRPr="00D52134" w:rsidRDefault="0074613A" w:rsidP="0074613A">
      <w:pPr>
        <w:spacing w:before="0" w:beforeAutospacing="0" w:after="0" w:afterAutospacing="0"/>
        <w:rPr>
          <w:sz w:val="20"/>
          <w:szCs w:val="20"/>
        </w:rPr>
      </w:pPr>
      <w:r w:rsidRPr="00D52134">
        <w:rPr>
          <w:sz w:val="20"/>
          <w:szCs w:val="20"/>
        </w:rPr>
        <w:t>Семинар – семинар-дискуссия</w:t>
      </w:r>
    </w:p>
    <w:p w:rsidR="0074613A" w:rsidRPr="00D52134" w:rsidRDefault="0074613A" w:rsidP="0074613A">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74613A" w:rsidRPr="00D52134" w:rsidRDefault="0074613A" w:rsidP="0074613A">
      <w:pPr>
        <w:spacing w:before="0" w:beforeAutospacing="0" w:after="0" w:afterAutospacing="0"/>
        <w:rPr>
          <w:sz w:val="20"/>
          <w:szCs w:val="20"/>
        </w:rPr>
      </w:pPr>
      <w:r w:rsidRPr="00D52134">
        <w:rPr>
          <w:sz w:val="20"/>
          <w:szCs w:val="20"/>
        </w:rPr>
        <w:t xml:space="preserve">ТТ - практическое занятие - тест-тренинг </w:t>
      </w:r>
    </w:p>
    <w:p w:rsidR="0074613A" w:rsidRPr="00D52134" w:rsidRDefault="0074613A" w:rsidP="0074613A">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74613A" w:rsidRPr="00D52134" w:rsidRDefault="0074613A" w:rsidP="0074613A">
      <w:pPr>
        <w:spacing w:before="0" w:beforeAutospacing="0" w:after="0" w:afterAutospacing="0"/>
        <w:rPr>
          <w:sz w:val="20"/>
          <w:szCs w:val="20"/>
        </w:rPr>
      </w:pPr>
      <w:r w:rsidRPr="00D52134">
        <w:rPr>
          <w:sz w:val="20"/>
          <w:szCs w:val="20"/>
        </w:rPr>
        <w:t>ЛС - практическое занятие - логическая схема</w:t>
      </w:r>
    </w:p>
    <w:p w:rsidR="0074613A" w:rsidRPr="00D52134" w:rsidRDefault="0074613A" w:rsidP="0074613A">
      <w:pPr>
        <w:spacing w:before="0" w:beforeAutospacing="0" w:after="0" w:afterAutospacing="0"/>
        <w:rPr>
          <w:sz w:val="20"/>
          <w:szCs w:val="20"/>
        </w:rPr>
      </w:pPr>
      <w:r w:rsidRPr="00D52134">
        <w:rPr>
          <w:sz w:val="20"/>
          <w:szCs w:val="20"/>
        </w:rPr>
        <w:t>УД - семинар-обсуждение устного доклада</w:t>
      </w:r>
    </w:p>
    <w:p w:rsidR="0074613A" w:rsidRPr="00D52134" w:rsidRDefault="0074613A" w:rsidP="0074613A">
      <w:pPr>
        <w:spacing w:before="0" w:beforeAutospacing="0" w:after="0" w:afterAutospacing="0"/>
        <w:rPr>
          <w:sz w:val="20"/>
          <w:szCs w:val="20"/>
        </w:rPr>
      </w:pPr>
      <w:r w:rsidRPr="00D52134">
        <w:rPr>
          <w:sz w:val="20"/>
          <w:szCs w:val="20"/>
        </w:rPr>
        <w:t xml:space="preserve">РФ – семинар-обсуждение реферата </w:t>
      </w:r>
    </w:p>
    <w:p w:rsidR="0074613A" w:rsidRPr="00D52134" w:rsidRDefault="0074613A" w:rsidP="0074613A">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74613A" w:rsidRPr="00D52134" w:rsidRDefault="0074613A" w:rsidP="0074613A">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74613A" w:rsidRPr="00D52134" w:rsidRDefault="0074613A" w:rsidP="0074613A">
      <w:pPr>
        <w:spacing w:before="0" w:beforeAutospacing="0" w:after="0" w:afterAutospacing="0"/>
        <w:rPr>
          <w:sz w:val="20"/>
          <w:szCs w:val="20"/>
        </w:rPr>
      </w:pPr>
      <w:r w:rsidRPr="00D52134">
        <w:rPr>
          <w:sz w:val="20"/>
          <w:szCs w:val="20"/>
        </w:rPr>
        <w:t xml:space="preserve">УЭ - семинар-обсуждение устного эссе </w:t>
      </w:r>
    </w:p>
    <w:p w:rsidR="0074613A" w:rsidRPr="00D52134" w:rsidRDefault="0074613A" w:rsidP="0074613A">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74613A" w:rsidRPr="00D52134" w:rsidRDefault="0074613A" w:rsidP="0074613A">
      <w:pPr>
        <w:tabs>
          <w:tab w:val="left" w:pos="1100"/>
        </w:tabs>
        <w:spacing w:before="0" w:beforeAutospacing="0" w:after="0" w:afterAutospacing="0"/>
        <w:jc w:val="both"/>
        <w:rPr>
          <w:b/>
          <w:sz w:val="20"/>
          <w:szCs w:val="20"/>
        </w:rPr>
      </w:pPr>
    </w:p>
    <w:p w:rsidR="00576B3A" w:rsidRDefault="00576B3A">
      <w:pPr>
        <w:spacing w:before="0" w:beforeAutospacing="0" w:after="160" w:afterAutospacing="0" w:line="259" w:lineRule="auto"/>
        <w:rPr>
          <w:b/>
          <w:sz w:val="20"/>
          <w:szCs w:val="20"/>
        </w:rPr>
      </w:pPr>
      <w:r>
        <w:rPr>
          <w:b/>
          <w:sz w:val="20"/>
        </w:rPr>
        <w:br w:type="page"/>
      </w:r>
    </w:p>
    <w:p w:rsidR="0074613A" w:rsidRPr="00FC07E3" w:rsidRDefault="0074613A" w:rsidP="0074613A">
      <w:pPr>
        <w:pStyle w:val="1c"/>
        <w:tabs>
          <w:tab w:val="right" w:leader="dot" w:pos="9600"/>
        </w:tabs>
        <w:spacing w:before="0" w:beforeAutospacing="0" w:after="0" w:afterAutospacing="0"/>
        <w:ind w:left="0" w:firstLine="709"/>
        <w:rPr>
          <w:b/>
          <w:sz w:val="20"/>
        </w:rPr>
      </w:pPr>
      <w:r w:rsidRPr="00FC07E3">
        <w:rPr>
          <w:b/>
          <w:sz w:val="20"/>
        </w:rPr>
        <w:lastRenderedPageBreak/>
        <w:t>5. Содержание дисциплины</w:t>
      </w:r>
    </w:p>
    <w:p w:rsidR="0074613A" w:rsidRPr="00D52134" w:rsidRDefault="0074613A" w:rsidP="0074613A">
      <w:pPr>
        <w:spacing w:before="0" w:beforeAutospacing="0" w:after="0" w:afterAutospacing="0"/>
        <w:ind w:firstLine="680"/>
        <w:rPr>
          <w:b/>
          <w:sz w:val="20"/>
          <w:szCs w:val="20"/>
        </w:rPr>
      </w:pPr>
      <w:r w:rsidRPr="00D52134">
        <w:rPr>
          <w:b/>
          <w:sz w:val="20"/>
          <w:szCs w:val="20"/>
        </w:rPr>
        <w:t>5.1. Содержание разделов и тем</w:t>
      </w:r>
    </w:p>
    <w:p w:rsidR="0074613A" w:rsidRPr="00D52134" w:rsidRDefault="0074613A" w:rsidP="0074613A">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904"/>
        <w:gridCol w:w="7238"/>
      </w:tblGrid>
      <w:tr w:rsidR="0074613A" w:rsidRPr="00D52134" w:rsidTr="00900057">
        <w:trPr>
          <w:tblHeader/>
        </w:trPr>
        <w:tc>
          <w:tcPr>
            <w:tcW w:w="246" w:type="pct"/>
            <w:tcBorders>
              <w:top w:val="single" w:sz="4" w:space="0" w:color="auto"/>
              <w:left w:val="single" w:sz="4" w:space="0" w:color="auto"/>
              <w:bottom w:val="single" w:sz="4" w:space="0" w:color="auto"/>
              <w:right w:val="single" w:sz="4" w:space="0" w:color="auto"/>
            </w:tcBorders>
          </w:tcPr>
          <w:p w:rsidR="0074613A" w:rsidRPr="00D52134" w:rsidRDefault="0074613A" w:rsidP="0074613A">
            <w:pPr>
              <w:suppressAutoHyphens/>
              <w:spacing w:before="0" w:beforeAutospacing="0" w:after="0" w:afterAutospacing="0"/>
              <w:jc w:val="center"/>
              <w:rPr>
                <w:sz w:val="20"/>
                <w:szCs w:val="20"/>
              </w:rPr>
            </w:pPr>
            <w:r w:rsidRPr="00D52134">
              <w:rPr>
                <w:sz w:val="20"/>
                <w:szCs w:val="20"/>
              </w:rPr>
              <w:t>№ п/п</w:t>
            </w:r>
          </w:p>
        </w:tc>
        <w:tc>
          <w:tcPr>
            <w:tcW w:w="992" w:type="pct"/>
            <w:tcBorders>
              <w:top w:val="single" w:sz="4" w:space="0" w:color="auto"/>
              <w:left w:val="single" w:sz="4" w:space="0" w:color="auto"/>
              <w:bottom w:val="single" w:sz="4" w:space="0" w:color="auto"/>
              <w:right w:val="single" w:sz="4" w:space="0" w:color="auto"/>
            </w:tcBorders>
          </w:tcPr>
          <w:p w:rsidR="0074613A" w:rsidRPr="00D52134" w:rsidRDefault="0074613A" w:rsidP="0074613A">
            <w:pPr>
              <w:suppressAutoHyphens/>
              <w:spacing w:before="0" w:beforeAutospacing="0" w:after="0" w:afterAutospacing="0"/>
              <w:jc w:val="center"/>
              <w:rPr>
                <w:spacing w:val="-2"/>
                <w:sz w:val="20"/>
                <w:szCs w:val="20"/>
              </w:rPr>
            </w:pPr>
            <w:r w:rsidRPr="00D52134">
              <w:rPr>
                <w:spacing w:val="-2"/>
                <w:sz w:val="20"/>
                <w:szCs w:val="20"/>
              </w:rPr>
              <w:t>Наименование раздела дисциплины</w:t>
            </w:r>
          </w:p>
        </w:tc>
        <w:tc>
          <w:tcPr>
            <w:tcW w:w="3762" w:type="pct"/>
            <w:tcBorders>
              <w:top w:val="single" w:sz="4" w:space="0" w:color="auto"/>
              <w:left w:val="single" w:sz="4" w:space="0" w:color="auto"/>
              <w:bottom w:val="single" w:sz="4" w:space="0" w:color="auto"/>
              <w:right w:val="single" w:sz="4" w:space="0" w:color="auto"/>
            </w:tcBorders>
          </w:tcPr>
          <w:p w:rsidR="0074613A" w:rsidRPr="00D52134" w:rsidRDefault="0074613A" w:rsidP="0074613A">
            <w:pPr>
              <w:spacing w:before="0" w:beforeAutospacing="0" w:after="0" w:afterAutospacing="0"/>
              <w:jc w:val="center"/>
              <w:rPr>
                <w:sz w:val="20"/>
                <w:szCs w:val="20"/>
              </w:rPr>
            </w:pPr>
            <w:r w:rsidRPr="00D52134">
              <w:rPr>
                <w:sz w:val="20"/>
                <w:szCs w:val="20"/>
              </w:rPr>
              <w:t>Содержание раздела дисциплины</w:t>
            </w:r>
          </w:p>
        </w:tc>
      </w:tr>
      <w:tr w:rsidR="0074613A" w:rsidRPr="00D52134" w:rsidTr="00900057">
        <w:tc>
          <w:tcPr>
            <w:tcW w:w="246" w:type="pct"/>
            <w:tcBorders>
              <w:top w:val="single" w:sz="4" w:space="0" w:color="auto"/>
              <w:left w:val="single" w:sz="4" w:space="0" w:color="auto"/>
              <w:bottom w:val="single" w:sz="4" w:space="0" w:color="auto"/>
              <w:right w:val="single" w:sz="4" w:space="0" w:color="auto"/>
            </w:tcBorders>
          </w:tcPr>
          <w:p w:rsidR="0074613A" w:rsidRPr="00D52134" w:rsidRDefault="0074613A" w:rsidP="0074613A">
            <w:pPr>
              <w:suppressAutoHyphens/>
              <w:spacing w:before="0" w:beforeAutospacing="0" w:after="0" w:afterAutospacing="0"/>
              <w:jc w:val="center"/>
              <w:rPr>
                <w:sz w:val="20"/>
                <w:szCs w:val="20"/>
              </w:rPr>
            </w:pPr>
            <w:r w:rsidRPr="00D52134">
              <w:rPr>
                <w:sz w:val="20"/>
                <w:szCs w:val="20"/>
              </w:rPr>
              <w:t>1</w:t>
            </w:r>
          </w:p>
        </w:tc>
        <w:tc>
          <w:tcPr>
            <w:tcW w:w="992" w:type="pct"/>
            <w:tcBorders>
              <w:top w:val="single" w:sz="4" w:space="0" w:color="auto"/>
              <w:left w:val="single" w:sz="4" w:space="0" w:color="auto"/>
              <w:bottom w:val="single" w:sz="4" w:space="0" w:color="auto"/>
              <w:right w:val="single" w:sz="4" w:space="0" w:color="auto"/>
            </w:tcBorders>
          </w:tcPr>
          <w:p w:rsidR="0074613A" w:rsidRPr="00D52134" w:rsidRDefault="0074613A" w:rsidP="0074613A">
            <w:pPr>
              <w:spacing w:before="0" w:beforeAutospacing="0" w:after="0" w:afterAutospacing="0"/>
              <w:jc w:val="both"/>
              <w:rPr>
                <w:bCs/>
                <w:sz w:val="20"/>
                <w:szCs w:val="20"/>
              </w:rPr>
            </w:pPr>
            <w:r w:rsidRPr="00D52134">
              <w:rPr>
                <w:sz w:val="20"/>
                <w:szCs w:val="20"/>
              </w:rPr>
              <w:t xml:space="preserve">Объект, предмет, задачи социологии интернета. </w:t>
            </w:r>
            <w:r w:rsidRPr="00D52134">
              <w:rPr>
                <w:bCs/>
                <w:sz w:val="20"/>
                <w:szCs w:val="20"/>
              </w:rPr>
              <w:t>Интернет как особая социальная, психологическая и культурная среда</w:t>
            </w:r>
          </w:p>
          <w:p w:rsidR="0074613A" w:rsidRPr="00D52134" w:rsidRDefault="0074613A" w:rsidP="0074613A">
            <w:pPr>
              <w:spacing w:before="0" w:beforeAutospacing="0" w:after="0" w:afterAutospacing="0"/>
              <w:jc w:val="both"/>
              <w:rPr>
                <w:b/>
                <w:bCs/>
                <w:sz w:val="20"/>
                <w:szCs w:val="20"/>
              </w:rPr>
            </w:pPr>
            <w:r w:rsidRPr="00D52134">
              <w:rPr>
                <w:b/>
                <w:bCs/>
                <w:sz w:val="20"/>
                <w:szCs w:val="20"/>
              </w:rPr>
              <w:t xml:space="preserve"> </w:t>
            </w:r>
          </w:p>
        </w:tc>
        <w:tc>
          <w:tcPr>
            <w:tcW w:w="3762" w:type="pct"/>
            <w:tcBorders>
              <w:top w:val="single" w:sz="4" w:space="0" w:color="auto"/>
              <w:left w:val="single" w:sz="4" w:space="0" w:color="auto"/>
              <w:bottom w:val="single" w:sz="4" w:space="0" w:color="auto"/>
              <w:right w:val="single" w:sz="4" w:space="0" w:color="auto"/>
            </w:tcBorders>
          </w:tcPr>
          <w:p w:rsidR="0074613A" w:rsidRPr="00D52134" w:rsidRDefault="0074613A" w:rsidP="0074613A">
            <w:pPr>
              <w:tabs>
                <w:tab w:val="left" w:pos="0"/>
              </w:tabs>
              <w:spacing w:before="0" w:beforeAutospacing="0" w:after="0" w:afterAutospacing="0"/>
              <w:jc w:val="both"/>
              <w:rPr>
                <w:b/>
                <w:sz w:val="20"/>
                <w:szCs w:val="20"/>
              </w:rPr>
            </w:pPr>
            <w:r w:rsidRPr="00D52134">
              <w:rPr>
                <w:b/>
                <w:sz w:val="20"/>
                <w:szCs w:val="20"/>
              </w:rPr>
              <w:t>Информационное общество и глобализация коммуникативных процессов</w:t>
            </w:r>
          </w:p>
          <w:p w:rsidR="0074613A" w:rsidRPr="00D52134" w:rsidRDefault="0074613A" w:rsidP="0074613A">
            <w:pPr>
              <w:tabs>
                <w:tab w:val="left" w:pos="0"/>
              </w:tabs>
              <w:spacing w:before="0" w:beforeAutospacing="0" w:after="0" w:afterAutospacing="0"/>
              <w:jc w:val="both"/>
              <w:rPr>
                <w:sz w:val="20"/>
                <w:szCs w:val="20"/>
              </w:rPr>
            </w:pPr>
            <w:r w:rsidRPr="00D52134">
              <w:rPr>
                <w:sz w:val="20"/>
                <w:szCs w:val="20"/>
              </w:rPr>
              <w:t xml:space="preserve">Информатизация как компонент социальной реальности. Факторы социальных изменений. Роль технологических факторов в социальных изменениях. Идеология как фактор социальных изменений. Социальная структура западного общества. Концепция постиндустриального общества Д. Белла. Основные черты постиндустриального общества. Основные проблемы, порождаемые глобализацией. Критика теорий постиндустриального общества. </w:t>
            </w:r>
          </w:p>
          <w:p w:rsidR="0074613A" w:rsidRPr="00D52134" w:rsidRDefault="0074613A" w:rsidP="0074613A">
            <w:pPr>
              <w:tabs>
                <w:tab w:val="left" w:pos="0"/>
              </w:tabs>
              <w:spacing w:before="0" w:beforeAutospacing="0" w:after="0" w:afterAutospacing="0"/>
              <w:jc w:val="both"/>
              <w:rPr>
                <w:b/>
                <w:sz w:val="20"/>
                <w:szCs w:val="20"/>
              </w:rPr>
            </w:pPr>
            <w:r w:rsidRPr="00D52134">
              <w:rPr>
                <w:b/>
                <w:sz w:val="20"/>
                <w:szCs w:val="20"/>
              </w:rPr>
              <w:t xml:space="preserve">Интернет-пространство: сущность и содержание </w:t>
            </w:r>
          </w:p>
          <w:p w:rsidR="0074613A" w:rsidRPr="00D52134" w:rsidRDefault="0074613A" w:rsidP="0074613A">
            <w:pPr>
              <w:tabs>
                <w:tab w:val="left" w:pos="0"/>
              </w:tabs>
              <w:spacing w:before="0" w:beforeAutospacing="0" w:after="0" w:afterAutospacing="0"/>
              <w:jc w:val="both"/>
              <w:rPr>
                <w:sz w:val="20"/>
                <w:szCs w:val="20"/>
              </w:rPr>
            </w:pPr>
            <w:r w:rsidRPr="00D52134">
              <w:rPr>
                <w:sz w:val="20"/>
                <w:szCs w:val="20"/>
              </w:rPr>
              <w:t xml:space="preserve">Компьютерные сети как средство коммуникации. </w:t>
            </w:r>
            <w:bookmarkStart w:id="1" w:name="_Toc96177856"/>
            <w:bookmarkStart w:id="2" w:name="_Toc96177972"/>
            <w:bookmarkStart w:id="3" w:name="_Toc96178076"/>
            <w:bookmarkStart w:id="4" w:name="_Toc96222418"/>
            <w:r w:rsidRPr="00D52134">
              <w:rPr>
                <w:sz w:val="20"/>
                <w:szCs w:val="20"/>
              </w:rPr>
              <w:t>Основные принципы организации сети Интернет</w:t>
            </w:r>
            <w:bookmarkEnd w:id="1"/>
            <w:bookmarkEnd w:id="2"/>
            <w:bookmarkEnd w:id="3"/>
            <w:bookmarkEnd w:id="4"/>
            <w:r w:rsidRPr="00D52134">
              <w:rPr>
                <w:sz w:val="20"/>
                <w:szCs w:val="20"/>
              </w:rPr>
              <w:t>. Виртуализация современного мира: раздвоение реальности.</w:t>
            </w:r>
            <w:bookmarkStart w:id="5" w:name="_Toc164409997"/>
            <w:r w:rsidRPr="00D52134">
              <w:rPr>
                <w:sz w:val="20"/>
                <w:szCs w:val="20"/>
              </w:rPr>
              <w:t xml:space="preserve">  </w:t>
            </w:r>
            <w:proofErr w:type="spellStart"/>
            <w:r w:rsidRPr="00D52134">
              <w:rPr>
                <w:sz w:val="20"/>
                <w:szCs w:val="20"/>
              </w:rPr>
              <w:t>Киберпостранство</w:t>
            </w:r>
            <w:bookmarkEnd w:id="5"/>
            <w:proofErr w:type="spellEnd"/>
            <w:r w:rsidRPr="00D52134">
              <w:rPr>
                <w:sz w:val="20"/>
                <w:szCs w:val="20"/>
              </w:rPr>
              <w:t xml:space="preserve">. </w:t>
            </w:r>
            <w:bookmarkStart w:id="6" w:name="_Toc164409998"/>
            <w:bookmarkStart w:id="7" w:name="_Toc96177855"/>
            <w:bookmarkStart w:id="8" w:name="_Toc96177971"/>
            <w:bookmarkStart w:id="9" w:name="_Toc96178075"/>
            <w:bookmarkStart w:id="10" w:name="_Toc96222417"/>
            <w:r w:rsidRPr="00D52134">
              <w:rPr>
                <w:sz w:val="20"/>
                <w:szCs w:val="20"/>
              </w:rPr>
              <w:t>Виртуальная реальность</w:t>
            </w:r>
            <w:bookmarkEnd w:id="6"/>
            <w:r w:rsidRPr="00D52134">
              <w:rPr>
                <w:sz w:val="20"/>
                <w:szCs w:val="20"/>
              </w:rPr>
              <w:t xml:space="preserve">. Интернет-среда и её свойства. Основные функции Интернета. Виртуализация социальных отношений и сообществ. </w:t>
            </w:r>
          </w:p>
          <w:bookmarkEnd w:id="7"/>
          <w:bookmarkEnd w:id="8"/>
          <w:bookmarkEnd w:id="9"/>
          <w:bookmarkEnd w:id="10"/>
          <w:p w:rsidR="0074613A" w:rsidRPr="00D52134" w:rsidRDefault="0074613A" w:rsidP="0074613A">
            <w:pPr>
              <w:tabs>
                <w:tab w:val="left" w:pos="0"/>
              </w:tabs>
              <w:spacing w:before="0" w:beforeAutospacing="0" w:after="0" w:afterAutospacing="0"/>
              <w:jc w:val="both"/>
              <w:rPr>
                <w:b/>
                <w:sz w:val="20"/>
                <w:szCs w:val="20"/>
              </w:rPr>
            </w:pPr>
            <w:r w:rsidRPr="00D52134">
              <w:rPr>
                <w:b/>
                <w:sz w:val="20"/>
                <w:szCs w:val="20"/>
              </w:rPr>
              <w:t xml:space="preserve">Интернет как организованная гипертекстовая мультимедиа-среда </w:t>
            </w:r>
          </w:p>
          <w:p w:rsidR="0074613A" w:rsidRPr="00D52134" w:rsidRDefault="0074613A" w:rsidP="0074613A">
            <w:pPr>
              <w:tabs>
                <w:tab w:val="left" w:pos="0"/>
              </w:tabs>
              <w:spacing w:before="0" w:beforeAutospacing="0" w:after="0" w:afterAutospacing="0"/>
              <w:jc w:val="both"/>
              <w:rPr>
                <w:sz w:val="20"/>
                <w:szCs w:val="20"/>
              </w:rPr>
            </w:pPr>
            <w:r w:rsidRPr="00D52134">
              <w:rPr>
                <w:sz w:val="20"/>
                <w:szCs w:val="20"/>
              </w:rPr>
              <w:t xml:space="preserve">Гипертекст и мультимедиа. </w:t>
            </w:r>
            <w:proofErr w:type="spellStart"/>
            <w:r w:rsidRPr="00D52134">
              <w:rPr>
                <w:sz w:val="20"/>
                <w:szCs w:val="20"/>
              </w:rPr>
              <w:t>World</w:t>
            </w:r>
            <w:proofErr w:type="spellEnd"/>
            <w:r w:rsidRPr="00D52134">
              <w:rPr>
                <w:sz w:val="20"/>
                <w:szCs w:val="20"/>
              </w:rPr>
              <w:t xml:space="preserve"> </w:t>
            </w:r>
            <w:proofErr w:type="spellStart"/>
            <w:r w:rsidRPr="00D52134">
              <w:rPr>
                <w:sz w:val="20"/>
                <w:szCs w:val="20"/>
              </w:rPr>
              <w:t>Wide</w:t>
            </w:r>
            <w:proofErr w:type="spellEnd"/>
            <w:r w:rsidRPr="00D52134">
              <w:rPr>
                <w:sz w:val="20"/>
                <w:szCs w:val="20"/>
              </w:rPr>
              <w:t xml:space="preserve"> </w:t>
            </w:r>
            <w:proofErr w:type="spellStart"/>
            <w:r w:rsidRPr="00D52134">
              <w:rPr>
                <w:sz w:val="20"/>
                <w:szCs w:val="20"/>
              </w:rPr>
              <w:t>Web</w:t>
            </w:r>
            <w:proofErr w:type="spellEnd"/>
            <w:r w:rsidRPr="00D52134">
              <w:rPr>
                <w:sz w:val="20"/>
                <w:szCs w:val="20"/>
              </w:rPr>
              <w:t xml:space="preserve">; электронная почта (e-mail); службы мгновенных сообщений (ICQ, MSN </w:t>
            </w:r>
            <w:proofErr w:type="spellStart"/>
            <w:r w:rsidRPr="00D52134">
              <w:rPr>
                <w:sz w:val="20"/>
                <w:szCs w:val="20"/>
              </w:rPr>
              <w:t>Messenger</w:t>
            </w:r>
            <w:proofErr w:type="spellEnd"/>
            <w:r w:rsidRPr="00D52134">
              <w:rPr>
                <w:sz w:val="20"/>
                <w:szCs w:val="20"/>
              </w:rPr>
              <w:t xml:space="preserve">, </w:t>
            </w:r>
            <w:proofErr w:type="spellStart"/>
            <w:r w:rsidRPr="00D52134">
              <w:rPr>
                <w:sz w:val="20"/>
                <w:szCs w:val="20"/>
              </w:rPr>
              <w:t>Jabber</w:t>
            </w:r>
            <w:proofErr w:type="spellEnd"/>
            <w:r w:rsidRPr="00D52134">
              <w:rPr>
                <w:sz w:val="20"/>
                <w:szCs w:val="20"/>
              </w:rPr>
              <w:t xml:space="preserve"> и др.); электронные платежные системы; IP-телефония; IRC (</w:t>
            </w:r>
            <w:proofErr w:type="spellStart"/>
            <w:r w:rsidRPr="00D52134">
              <w:rPr>
                <w:sz w:val="20"/>
                <w:szCs w:val="20"/>
              </w:rPr>
              <w:t>Internet</w:t>
            </w:r>
            <w:proofErr w:type="spellEnd"/>
            <w:r w:rsidRPr="00D52134">
              <w:rPr>
                <w:sz w:val="20"/>
                <w:szCs w:val="20"/>
              </w:rPr>
              <w:t xml:space="preserve"> </w:t>
            </w:r>
            <w:proofErr w:type="spellStart"/>
            <w:r w:rsidRPr="00D52134">
              <w:rPr>
                <w:sz w:val="20"/>
                <w:szCs w:val="20"/>
              </w:rPr>
              <w:t>Relay</w:t>
            </w:r>
            <w:proofErr w:type="spellEnd"/>
            <w:r w:rsidRPr="00D52134">
              <w:rPr>
                <w:sz w:val="20"/>
                <w:szCs w:val="20"/>
              </w:rPr>
              <w:t xml:space="preserve"> </w:t>
            </w:r>
            <w:proofErr w:type="spellStart"/>
            <w:r w:rsidRPr="00D52134">
              <w:rPr>
                <w:sz w:val="20"/>
                <w:szCs w:val="20"/>
              </w:rPr>
              <w:t>Chat</w:t>
            </w:r>
            <w:proofErr w:type="spellEnd"/>
            <w:r w:rsidRPr="00D52134">
              <w:rPr>
                <w:sz w:val="20"/>
                <w:szCs w:val="20"/>
              </w:rPr>
              <w:t>); FTP (</w:t>
            </w:r>
            <w:proofErr w:type="spellStart"/>
            <w:r w:rsidRPr="00D52134">
              <w:rPr>
                <w:sz w:val="20"/>
                <w:szCs w:val="20"/>
              </w:rPr>
              <w:t>File</w:t>
            </w:r>
            <w:proofErr w:type="spellEnd"/>
            <w:r w:rsidRPr="00D52134">
              <w:rPr>
                <w:sz w:val="20"/>
                <w:szCs w:val="20"/>
              </w:rPr>
              <w:t xml:space="preserve"> </w:t>
            </w:r>
            <w:proofErr w:type="spellStart"/>
            <w:r w:rsidRPr="00D52134">
              <w:rPr>
                <w:sz w:val="20"/>
                <w:szCs w:val="20"/>
              </w:rPr>
              <w:t>Transfer</w:t>
            </w:r>
            <w:proofErr w:type="spellEnd"/>
            <w:r w:rsidRPr="00D52134">
              <w:rPr>
                <w:sz w:val="20"/>
                <w:szCs w:val="20"/>
              </w:rPr>
              <w:t xml:space="preserve"> </w:t>
            </w:r>
            <w:proofErr w:type="spellStart"/>
            <w:r w:rsidRPr="00D52134">
              <w:rPr>
                <w:sz w:val="20"/>
                <w:szCs w:val="20"/>
              </w:rPr>
              <w:t>Protocol</w:t>
            </w:r>
            <w:proofErr w:type="spellEnd"/>
            <w:r w:rsidRPr="00D52134">
              <w:rPr>
                <w:sz w:val="20"/>
                <w:szCs w:val="20"/>
              </w:rPr>
              <w:t xml:space="preserve">). Методы поиска информации. Принципы работы поисковых машин. Релевантность информации. </w:t>
            </w:r>
          </w:p>
          <w:p w:rsidR="0074613A" w:rsidRPr="00D52134" w:rsidRDefault="0074613A" w:rsidP="0074613A">
            <w:pPr>
              <w:tabs>
                <w:tab w:val="left" w:pos="0"/>
              </w:tabs>
              <w:spacing w:before="0" w:beforeAutospacing="0" w:after="0" w:afterAutospacing="0"/>
              <w:jc w:val="both"/>
              <w:rPr>
                <w:b/>
                <w:sz w:val="20"/>
                <w:szCs w:val="20"/>
              </w:rPr>
            </w:pPr>
            <w:r w:rsidRPr="00D52134">
              <w:rPr>
                <w:b/>
                <w:sz w:val="20"/>
                <w:szCs w:val="20"/>
              </w:rPr>
              <w:t xml:space="preserve">Интернет как особая социальная, психологическая и культурная среда. </w:t>
            </w:r>
          </w:p>
          <w:p w:rsidR="0074613A" w:rsidRPr="00D52134" w:rsidRDefault="0074613A" w:rsidP="0074613A">
            <w:pPr>
              <w:tabs>
                <w:tab w:val="left" w:pos="0"/>
              </w:tabs>
              <w:spacing w:before="0" w:beforeAutospacing="0" w:after="0" w:afterAutospacing="0"/>
              <w:jc w:val="both"/>
              <w:rPr>
                <w:sz w:val="20"/>
                <w:szCs w:val="20"/>
              </w:rPr>
            </w:pPr>
            <w:r w:rsidRPr="00D52134">
              <w:rPr>
                <w:sz w:val="20"/>
                <w:szCs w:val="20"/>
              </w:rPr>
              <w:t xml:space="preserve">Психоаналитические аспекты поведения человека в киберпространстве. Информационная стратификация. Личностная идентификация. Социальная желательность как фактор поведения. Множественность личности. </w:t>
            </w:r>
            <w:hyperlink r:id="rId7" w:tgtFrame="_blank" w:history="1">
              <w:proofErr w:type="spellStart"/>
              <w:r w:rsidRPr="00D52134">
                <w:rPr>
                  <w:sz w:val="20"/>
                  <w:szCs w:val="20"/>
                </w:rPr>
                <w:t>Cтрессы</w:t>
              </w:r>
              <w:proofErr w:type="spellEnd"/>
              <w:r w:rsidRPr="00D52134">
                <w:rPr>
                  <w:sz w:val="20"/>
                  <w:szCs w:val="20"/>
                </w:rPr>
                <w:t xml:space="preserve"> и фобии</w:t>
              </w:r>
            </w:hyperlink>
            <w:r w:rsidRPr="00D52134">
              <w:rPr>
                <w:sz w:val="20"/>
                <w:szCs w:val="20"/>
              </w:rPr>
              <w:t xml:space="preserve">. </w:t>
            </w:r>
            <w:proofErr w:type="spellStart"/>
            <w:r w:rsidRPr="00D52134">
              <w:rPr>
                <w:sz w:val="20"/>
                <w:szCs w:val="20"/>
              </w:rPr>
              <w:t>Троллинг</w:t>
            </w:r>
            <w:proofErr w:type="spellEnd"/>
            <w:r w:rsidRPr="00D52134">
              <w:rPr>
                <w:sz w:val="20"/>
                <w:szCs w:val="20"/>
              </w:rPr>
              <w:t>. Киберпанк. Компьютерная преступность. Социальная структура и стратификация.</w:t>
            </w:r>
            <w:bookmarkStart w:id="11" w:name="_Toc381621630"/>
            <w:bookmarkStart w:id="12" w:name="_Toc381621920"/>
            <w:r w:rsidRPr="00D52134">
              <w:rPr>
                <w:sz w:val="20"/>
                <w:szCs w:val="20"/>
              </w:rPr>
              <w:t xml:space="preserve"> Стереотипы поведения. </w:t>
            </w:r>
            <w:proofErr w:type="spellStart"/>
            <w:r w:rsidRPr="00D52134">
              <w:rPr>
                <w:sz w:val="20"/>
                <w:szCs w:val="20"/>
              </w:rPr>
              <w:t>Web</w:t>
            </w:r>
            <w:proofErr w:type="spellEnd"/>
            <w:r w:rsidRPr="00D52134">
              <w:rPr>
                <w:sz w:val="20"/>
                <w:szCs w:val="20"/>
              </w:rPr>
              <w:t xml:space="preserve"> 2.0.</w:t>
            </w:r>
            <w:r w:rsidRPr="00D52134">
              <w:rPr>
                <w:bCs/>
                <w:i/>
                <w:iCs/>
                <w:sz w:val="20"/>
                <w:szCs w:val="20"/>
              </w:rPr>
              <w:t>Социально-психологические аспекты поведения индивида в киберпространстве</w:t>
            </w:r>
            <w:bookmarkEnd w:id="11"/>
            <w:bookmarkEnd w:id="12"/>
          </w:p>
          <w:p w:rsidR="0074613A" w:rsidRPr="00D52134" w:rsidRDefault="0074613A" w:rsidP="0074613A">
            <w:pPr>
              <w:tabs>
                <w:tab w:val="left" w:pos="0"/>
              </w:tabs>
              <w:spacing w:before="0" w:beforeAutospacing="0" w:after="0" w:afterAutospacing="0"/>
              <w:jc w:val="both"/>
              <w:rPr>
                <w:sz w:val="20"/>
                <w:szCs w:val="20"/>
              </w:rPr>
            </w:pPr>
            <w:r w:rsidRPr="00D52134">
              <w:rPr>
                <w:sz w:val="20"/>
                <w:szCs w:val="20"/>
              </w:rPr>
              <w:t xml:space="preserve">Мотивация пользователей Интернета. Особые социальные роли – </w:t>
            </w:r>
            <w:proofErr w:type="spellStart"/>
            <w:r w:rsidRPr="00D52134">
              <w:rPr>
                <w:sz w:val="20"/>
                <w:szCs w:val="20"/>
              </w:rPr>
              <w:t>аватары</w:t>
            </w:r>
            <w:proofErr w:type="spellEnd"/>
            <w:r w:rsidRPr="00D52134">
              <w:rPr>
                <w:sz w:val="20"/>
                <w:szCs w:val="20"/>
              </w:rPr>
              <w:t>, новые имена (</w:t>
            </w:r>
            <w:proofErr w:type="spellStart"/>
            <w:r w:rsidRPr="00D52134">
              <w:rPr>
                <w:sz w:val="20"/>
                <w:szCs w:val="20"/>
              </w:rPr>
              <w:t>ники</w:t>
            </w:r>
            <w:proofErr w:type="spellEnd"/>
            <w:r w:rsidRPr="00D52134">
              <w:rPr>
                <w:sz w:val="20"/>
                <w:szCs w:val="20"/>
              </w:rPr>
              <w:t>). Понятие виртуализации: ключ к пониманию современности. Особенности хакерской культуры. Хакеры как социальная группа. Типология   культурно-этнических различий в субкультуре «хакеров». Социокультурные истоки и трансформации хакерской субкультуры.</w:t>
            </w:r>
          </w:p>
          <w:p w:rsidR="0074613A" w:rsidRPr="00D52134" w:rsidRDefault="0074613A" w:rsidP="0074613A">
            <w:pPr>
              <w:keepNext/>
              <w:suppressLineNumbers/>
              <w:tabs>
                <w:tab w:val="left" w:pos="0"/>
              </w:tabs>
              <w:spacing w:before="0" w:beforeAutospacing="0" w:after="0" w:afterAutospacing="0"/>
              <w:jc w:val="both"/>
              <w:outlineLvl w:val="1"/>
              <w:rPr>
                <w:b/>
                <w:i/>
                <w:iCs/>
                <w:kern w:val="32"/>
                <w:sz w:val="20"/>
                <w:szCs w:val="20"/>
              </w:rPr>
            </w:pPr>
            <w:bookmarkStart w:id="13" w:name="_Toc381621631"/>
            <w:bookmarkStart w:id="14" w:name="_Toc381621921"/>
            <w:r w:rsidRPr="00D52134">
              <w:rPr>
                <w:b/>
                <w:bCs/>
                <w:i/>
                <w:kern w:val="32"/>
                <w:sz w:val="20"/>
                <w:szCs w:val="20"/>
              </w:rPr>
              <w:t>Интернет как средство массовой коммуникации</w:t>
            </w:r>
            <w:bookmarkEnd w:id="13"/>
            <w:bookmarkEnd w:id="14"/>
          </w:p>
          <w:p w:rsidR="0074613A" w:rsidRPr="00D52134" w:rsidRDefault="0074613A" w:rsidP="0074613A">
            <w:pPr>
              <w:tabs>
                <w:tab w:val="left" w:pos="0"/>
              </w:tabs>
              <w:spacing w:before="0" w:beforeAutospacing="0" w:after="0" w:afterAutospacing="0"/>
              <w:jc w:val="both"/>
              <w:rPr>
                <w:sz w:val="20"/>
                <w:szCs w:val="20"/>
              </w:rPr>
            </w:pPr>
            <w:r w:rsidRPr="00D52134">
              <w:rPr>
                <w:sz w:val="20"/>
                <w:szCs w:val="20"/>
              </w:rPr>
              <w:t xml:space="preserve">Гипертекст и процесс коммуникации. Специфика гипертекста. Гиперссылки. Интернет как средство коммуникации. Феномен Интернет - </w:t>
            </w:r>
            <w:proofErr w:type="spellStart"/>
            <w:r w:rsidRPr="00D52134">
              <w:rPr>
                <w:sz w:val="20"/>
                <w:szCs w:val="20"/>
              </w:rPr>
              <w:t>аддикции</w:t>
            </w:r>
            <w:proofErr w:type="spellEnd"/>
            <w:r w:rsidRPr="00D52134">
              <w:rPr>
                <w:sz w:val="20"/>
                <w:szCs w:val="20"/>
              </w:rPr>
              <w:t>. Аудитория Интернета. Международная аудитория сети. Информационная функция Интернета.</w:t>
            </w:r>
          </w:p>
          <w:p w:rsidR="0074613A" w:rsidRPr="00D52134" w:rsidRDefault="0074613A" w:rsidP="0074613A">
            <w:pPr>
              <w:tabs>
                <w:tab w:val="left" w:pos="0"/>
              </w:tabs>
              <w:spacing w:before="0" w:beforeAutospacing="0" w:after="0" w:afterAutospacing="0"/>
              <w:jc w:val="both"/>
              <w:rPr>
                <w:b/>
                <w:sz w:val="20"/>
                <w:szCs w:val="20"/>
              </w:rPr>
            </w:pPr>
            <w:r w:rsidRPr="00D52134">
              <w:rPr>
                <w:b/>
                <w:sz w:val="20"/>
                <w:szCs w:val="20"/>
              </w:rPr>
              <w:t xml:space="preserve">Интернет в системе современного образования </w:t>
            </w:r>
          </w:p>
          <w:p w:rsidR="0074613A" w:rsidRPr="00D52134" w:rsidRDefault="0074613A" w:rsidP="0074613A">
            <w:pPr>
              <w:tabs>
                <w:tab w:val="left" w:pos="0"/>
              </w:tabs>
              <w:spacing w:before="0" w:beforeAutospacing="0" w:after="0" w:afterAutospacing="0"/>
              <w:jc w:val="both"/>
              <w:rPr>
                <w:sz w:val="20"/>
                <w:szCs w:val="20"/>
              </w:rPr>
            </w:pPr>
            <w:r w:rsidRPr="00D52134">
              <w:rPr>
                <w:sz w:val="20"/>
                <w:szCs w:val="20"/>
              </w:rPr>
              <w:t>Глобализация и образование. Современный источник информации. Определение и классификация педагогической технологии. Глобальная компьютерная сеть Интернет и ее использование в образовательных целях. Дистанционное обучение обучающихся как одна из интернет-технологий образования. Образовательные Интернет-ресурсы как современное средство обучения. Поиск, накопление и обработка научной информации.</w:t>
            </w:r>
          </w:p>
          <w:p w:rsidR="0074613A" w:rsidRPr="00D52134" w:rsidRDefault="0074613A" w:rsidP="0074613A">
            <w:pPr>
              <w:tabs>
                <w:tab w:val="left" w:pos="0"/>
              </w:tabs>
              <w:spacing w:before="0" w:beforeAutospacing="0" w:after="0" w:afterAutospacing="0"/>
              <w:jc w:val="both"/>
              <w:rPr>
                <w:b/>
                <w:sz w:val="20"/>
                <w:szCs w:val="20"/>
              </w:rPr>
            </w:pPr>
            <w:r w:rsidRPr="00D52134">
              <w:rPr>
                <w:b/>
                <w:sz w:val="20"/>
                <w:szCs w:val="20"/>
              </w:rPr>
              <w:t>Негативные последствия воздействия Интернета</w:t>
            </w:r>
          </w:p>
          <w:p w:rsidR="0074613A" w:rsidRPr="00D52134" w:rsidRDefault="0074613A" w:rsidP="0074613A">
            <w:pPr>
              <w:tabs>
                <w:tab w:val="left" w:pos="0"/>
              </w:tabs>
              <w:spacing w:before="0" w:beforeAutospacing="0" w:after="0" w:afterAutospacing="0"/>
              <w:jc w:val="both"/>
              <w:rPr>
                <w:sz w:val="20"/>
                <w:szCs w:val="20"/>
              </w:rPr>
            </w:pPr>
            <w:r w:rsidRPr="00D52134">
              <w:rPr>
                <w:sz w:val="20"/>
                <w:szCs w:val="20"/>
              </w:rPr>
              <w:t>Исследования Интернет-зависимости. Альтернативные точки зрения на феномены зависимости от интернета. Понятие и критерии Интернет-зависимости. Причины и последствия Интернет-зависимости. Влияние Интернет-зависимости на развитие личности подростка. Психологические особенности подростка. Причины формирования зависимости от Интернета у подростков. Профилактика Интернет-зависимости.</w:t>
            </w:r>
          </w:p>
        </w:tc>
      </w:tr>
    </w:tbl>
    <w:p w:rsidR="0074613A" w:rsidRPr="00D52134" w:rsidRDefault="0074613A" w:rsidP="0074613A">
      <w:pPr>
        <w:spacing w:before="0" w:beforeAutospacing="0" w:after="0" w:afterAutospacing="0"/>
        <w:ind w:firstLine="680"/>
        <w:rPr>
          <w:b/>
          <w:sz w:val="20"/>
          <w:szCs w:val="20"/>
        </w:rPr>
      </w:pPr>
    </w:p>
    <w:p w:rsidR="0074613A" w:rsidRPr="00D52134" w:rsidRDefault="0074613A" w:rsidP="0074613A">
      <w:pPr>
        <w:tabs>
          <w:tab w:val="left" w:pos="993"/>
        </w:tabs>
        <w:suppressAutoHyphens/>
        <w:spacing w:before="0" w:beforeAutospacing="0" w:after="0" w:afterAutospacing="0"/>
        <w:ind w:firstLine="720"/>
        <w:jc w:val="both"/>
        <w:rPr>
          <w:b/>
          <w:sz w:val="20"/>
          <w:szCs w:val="20"/>
        </w:rPr>
      </w:pPr>
      <w:r w:rsidRPr="00D52134">
        <w:rPr>
          <w:b/>
          <w:sz w:val="20"/>
          <w:szCs w:val="20"/>
        </w:rPr>
        <w:t>5.2 Занятия лекционного и семинарского типа</w:t>
      </w:r>
    </w:p>
    <w:p w:rsidR="0074613A" w:rsidRPr="00D52134" w:rsidRDefault="0074613A" w:rsidP="0074613A">
      <w:pPr>
        <w:tabs>
          <w:tab w:val="left" w:pos="993"/>
        </w:tabs>
        <w:spacing w:before="0" w:beforeAutospacing="0" w:after="0" w:afterAutospacing="0"/>
        <w:ind w:firstLine="720"/>
        <w:rPr>
          <w:b/>
          <w:sz w:val="20"/>
          <w:szCs w:val="20"/>
        </w:rPr>
      </w:pPr>
      <w:r w:rsidRPr="00D52134">
        <w:rPr>
          <w:b/>
          <w:sz w:val="20"/>
          <w:szCs w:val="20"/>
        </w:rPr>
        <w:t>5.2.1 Темы лекций</w:t>
      </w:r>
    </w:p>
    <w:p w:rsidR="0074613A" w:rsidRPr="00D52134" w:rsidRDefault="0074613A" w:rsidP="0074613A">
      <w:pPr>
        <w:spacing w:before="0" w:beforeAutospacing="0" w:after="0" w:afterAutospacing="0"/>
        <w:ind w:firstLine="708"/>
        <w:jc w:val="both"/>
        <w:rPr>
          <w:b/>
          <w:iCs/>
          <w:sz w:val="20"/>
          <w:szCs w:val="20"/>
        </w:rPr>
      </w:pPr>
      <w:r w:rsidRPr="00D52134">
        <w:rPr>
          <w:b/>
          <w:sz w:val="20"/>
          <w:szCs w:val="20"/>
        </w:rPr>
        <w:t xml:space="preserve">Раздел 1 </w:t>
      </w:r>
      <w:r w:rsidRPr="00D52134">
        <w:rPr>
          <w:b/>
          <w:iCs/>
          <w:sz w:val="20"/>
          <w:szCs w:val="20"/>
        </w:rPr>
        <w:t>«</w:t>
      </w:r>
      <w:r w:rsidRPr="00D52134">
        <w:rPr>
          <w:b/>
          <w:sz w:val="20"/>
          <w:szCs w:val="20"/>
        </w:rPr>
        <w:t xml:space="preserve">Объект, предмет, задачи социологии интернета. </w:t>
      </w:r>
      <w:r w:rsidRPr="00D52134">
        <w:rPr>
          <w:b/>
          <w:bCs/>
          <w:sz w:val="20"/>
          <w:szCs w:val="20"/>
        </w:rPr>
        <w:t>Интернет как особая социальная, психологическая и культурная среда</w:t>
      </w:r>
      <w:r w:rsidRPr="00D52134">
        <w:rPr>
          <w:b/>
          <w:iCs/>
          <w:sz w:val="20"/>
          <w:szCs w:val="20"/>
        </w:rPr>
        <w:t>»</w:t>
      </w:r>
    </w:p>
    <w:p w:rsidR="0074613A" w:rsidRPr="00D52134" w:rsidRDefault="0074613A" w:rsidP="0074613A">
      <w:pPr>
        <w:tabs>
          <w:tab w:val="left" w:pos="709"/>
        </w:tabs>
        <w:spacing w:before="0" w:beforeAutospacing="0" w:after="0" w:afterAutospacing="0"/>
        <w:rPr>
          <w:b/>
          <w:iCs/>
          <w:sz w:val="20"/>
          <w:szCs w:val="20"/>
        </w:rPr>
      </w:pPr>
      <w:r w:rsidRPr="00D52134">
        <w:rPr>
          <w:sz w:val="20"/>
          <w:szCs w:val="20"/>
        </w:rPr>
        <w:tab/>
        <w:t xml:space="preserve">1.Интернет-пространство: сущность и содержание </w:t>
      </w:r>
    </w:p>
    <w:p w:rsidR="0074613A" w:rsidRPr="00D52134" w:rsidRDefault="0074613A" w:rsidP="0074613A">
      <w:pPr>
        <w:tabs>
          <w:tab w:val="left" w:pos="993"/>
        </w:tabs>
        <w:spacing w:before="0" w:beforeAutospacing="0" w:after="0" w:afterAutospacing="0"/>
        <w:ind w:firstLine="720"/>
        <w:rPr>
          <w:sz w:val="20"/>
          <w:szCs w:val="20"/>
        </w:rPr>
      </w:pPr>
      <w:r w:rsidRPr="00D52134">
        <w:rPr>
          <w:sz w:val="20"/>
          <w:szCs w:val="20"/>
        </w:rPr>
        <w:t>2.Интернет в системе современного образования</w:t>
      </w:r>
    </w:p>
    <w:p w:rsidR="0074613A" w:rsidRPr="00D52134" w:rsidRDefault="0074613A" w:rsidP="0074613A">
      <w:pPr>
        <w:tabs>
          <w:tab w:val="left" w:pos="993"/>
        </w:tabs>
        <w:spacing w:before="0" w:beforeAutospacing="0" w:after="0" w:afterAutospacing="0"/>
        <w:ind w:firstLine="720"/>
        <w:rPr>
          <w:b/>
          <w:sz w:val="20"/>
          <w:szCs w:val="20"/>
        </w:rPr>
      </w:pPr>
    </w:p>
    <w:p w:rsidR="00576B3A" w:rsidRDefault="00576B3A">
      <w:pPr>
        <w:spacing w:before="0" w:beforeAutospacing="0" w:after="160" w:afterAutospacing="0" w:line="259" w:lineRule="auto"/>
        <w:rPr>
          <w:b/>
          <w:sz w:val="20"/>
          <w:szCs w:val="20"/>
        </w:rPr>
      </w:pPr>
      <w:r>
        <w:rPr>
          <w:b/>
          <w:sz w:val="20"/>
          <w:szCs w:val="20"/>
        </w:rPr>
        <w:br w:type="page"/>
      </w:r>
    </w:p>
    <w:p w:rsidR="0074613A" w:rsidRPr="00D52134" w:rsidRDefault="0074613A" w:rsidP="0074613A">
      <w:pPr>
        <w:suppressAutoHyphens/>
        <w:spacing w:before="0" w:beforeAutospacing="0" w:after="0" w:afterAutospacing="0"/>
        <w:ind w:firstLine="720"/>
        <w:jc w:val="both"/>
        <w:rPr>
          <w:b/>
          <w:sz w:val="20"/>
          <w:szCs w:val="20"/>
        </w:rPr>
      </w:pPr>
      <w:r w:rsidRPr="00D52134">
        <w:rPr>
          <w:b/>
          <w:sz w:val="20"/>
          <w:szCs w:val="20"/>
        </w:rPr>
        <w:lastRenderedPageBreak/>
        <w:t>5.2.2 Вопросы для обсуждения на семинарах и практических занятиях</w:t>
      </w:r>
    </w:p>
    <w:p w:rsidR="0074613A" w:rsidRPr="00D52134" w:rsidRDefault="0074613A" w:rsidP="0074613A">
      <w:pPr>
        <w:suppressAutoHyphens/>
        <w:spacing w:before="0" w:beforeAutospacing="0" w:after="0" w:afterAutospacing="0"/>
        <w:ind w:firstLine="708"/>
        <w:jc w:val="both"/>
        <w:rPr>
          <w:b/>
          <w:sz w:val="20"/>
          <w:szCs w:val="20"/>
        </w:rPr>
      </w:pPr>
      <w:r w:rsidRPr="00D52134">
        <w:rPr>
          <w:b/>
          <w:sz w:val="20"/>
          <w:szCs w:val="20"/>
        </w:rPr>
        <w:t xml:space="preserve">Раздел 1 </w:t>
      </w:r>
      <w:r w:rsidRPr="00D52134">
        <w:rPr>
          <w:b/>
          <w:iCs/>
          <w:sz w:val="20"/>
          <w:szCs w:val="20"/>
        </w:rPr>
        <w:t>«</w:t>
      </w:r>
      <w:r w:rsidRPr="00D52134">
        <w:rPr>
          <w:b/>
          <w:sz w:val="20"/>
          <w:szCs w:val="20"/>
        </w:rPr>
        <w:t xml:space="preserve">Объект, предмет, задачи социологии интернета. </w:t>
      </w:r>
      <w:r w:rsidRPr="00D52134">
        <w:rPr>
          <w:b/>
          <w:bCs/>
          <w:sz w:val="20"/>
          <w:szCs w:val="20"/>
        </w:rPr>
        <w:t>Интернет как особая социальная, психологическая и культурная среда</w:t>
      </w:r>
      <w:r w:rsidRPr="00D52134">
        <w:rPr>
          <w:b/>
          <w:iCs/>
          <w:sz w:val="20"/>
          <w:szCs w:val="20"/>
        </w:rPr>
        <w:t>»</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В чем заключаются основные изменения, произошедшие за последние годы в социальной сфере? В экономической сфере? В политической сфере? В культурной сфере?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Какие подходы существуют к определению современного и грядущего общества?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Каковы основные положения теории постиндустриального общества Д. Белла?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По каким основаниям (параметрам) различаются доиндустриальное, индустриальное и постиндустриальное общества?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Каким образом осуществляется переход от индустриального общества к постиндустриальному?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Когда появился Интернет? Когда появилась всемирная паутина (WWW)?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Какие факторы обусловили столь широкое распространение WWW в мире?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Какие подходы существуют к определению понятия «виртуальная реальность»?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В чем специфика культуры киберпанка?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Как происходило развитие Интернета в России и за рубежом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Какие основные подходы существуют к выделению категории «пользователей Интернета»?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Как изменяется численность аудитории Интернета в России и в мире?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Каков социальный портрет «среднестатистического» пользователя Интернета в России?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Каковы основные социально-психологические черты киберпространства?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Какие пространственные метафоры обычно используются при описании киберпространства?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Личностная идентификация.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Социальная желательность как фактор поведения.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Множественность личности. </w:t>
      </w:r>
    </w:p>
    <w:p w:rsidR="0074613A" w:rsidRPr="00D52134" w:rsidRDefault="00D039C7" w:rsidP="0074613A">
      <w:pPr>
        <w:numPr>
          <w:ilvl w:val="0"/>
          <w:numId w:val="68"/>
        </w:numPr>
        <w:tabs>
          <w:tab w:val="left" w:pos="540"/>
          <w:tab w:val="left" w:pos="1080"/>
        </w:tabs>
        <w:spacing w:before="0" w:beforeAutospacing="0" w:after="0" w:afterAutospacing="0"/>
        <w:ind w:left="0" w:firstLine="709"/>
        <w:jc w:val="both"/>
        <w:rPr>
          <w:sz w:val="20"/>
          <w:szCs w:val="20"/>
        </w:rPr>
      </w:pPr>
      <w:hyperlink r:id="rId8" w:tgtFrame="_blank" w:history="1">
        <w:proofErr w:type="spellStart"/>
        <w:r w:rsidR="0074613A" w:rsidRPr="00D52134">
          <w:rPr>
            <w:sz w:val="20"/>
            <w:szCs w:val="20"/>
          </w:rPr>
          <w:t>Cтрессы</w:t>
        </w:r>
        <w:proofErr w:type="spellEnd"/>
        <w:r w:rsidR="0074613A" w:rsidRPr="00D52134">
          <w:rPr>
            <w:sz w:val="20"/>
            <w:szCs w:val="20"/>
          </w:rPr>
          <w:t xml:space="preserve"> и фобии</w:t>
        </w:r>
      </w:hyperlink>
      <w:r w:rsidR="0074613A" w:rsidRPr="00D52134">
        <w:rPr>
          <w:sz w:val="20"/>
          <w:szCs w:val="20"/>
        </w:rPr>
        <w:t xml:space="preserve">. </w:t>
      </w:r>
      <w:proofErr w:type="spellStart"/>
      <w:r w:rsidR="0074613A" w:rsidRPr="00D52134">
        <w:rPr>
          <w:sz w:val="20"/>
          <w:szCs w:val="20"/>
        </w:rPr>
        <w:t>Троллинг</w:t>
      </w:r>
      <w:proofErr w:type="spellEnd"/>
      <w:r w:rsidR="0074613A" w:rsidRPr="00D52134">
        <w:rPr>
          <w:sz w:val="20"/>
          <w:szCs w:val="20"/>
        </w:rPr>
        <w:t xml:space="preserve">. Киберпанк.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Компьютерная преступность.</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Социальная структура и стратификация.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Стереотипы поведения. </w:t>
      </w:r>
      <w:proofErr w:type="spellStart"/>
      <w:r w:rsidRPr="00D52134">
        <w:rPr>
          <w:sz w:val="20"/>
          <w:szCs w:val="20"/>
        </w:rPr>
        <w:t>Web</w:t>
      </w:r>
      <w:proofErr w:type="spellEnd"/>
      <w:r w:rsidRPr="00D52134">
        <w:rPr>
          <w:sz w:val="20"/>
          <w:szCs w:val="20"/>
        </w:rPr>
        <w:t xml:space="preserve"> 2.0.</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Мотивация пользователей Интернета.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Особые социальные роли – </w:t>
      </w:r>
      <w:proofErr w:type="spellStart"/>
      <w:r w:rsidRPr="00D52134">
        <w:rPr>
          <w:sz w:val="20"/>
          <w:szCs w:val="20"/>
        </w:rPr>
        <w:t>аватары</w:t>
      </w:r>
      <w:proofErr w:type="spellEnd"/>
      <w:r w:rsidRPr="00D52134">
        <w:rPr>
          <w:sz w:val="20"/>
          <w:szCs w:val="20"/>
        </w:rPr>
        <w:t>, новые имена (</w:t>
      </w:r>
      <w:proofErr w:type="spellStart"/>
      <w:r w:rsidRPr="00D52134">
        <w:rPr>
          <w:sz w:val="20"/>
          <w:szCs w:val="20"/>
        </w:rPr>
        <w:t>ники</w:t>
      </w:r>
      <w:proofErr w:type="spellEnd"/>
      <w:r w:rsidRPr="00D52134">
        <w:rPr>
          <w:sz w:val="20"/>
          <w:szCs w:val="20"/>
        </w:rPr>
        <w:t xml:space="preserve">).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Понятие виртуализации: ключ к пониманию современности.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Особенности хакерской культуры. </w:t>
      </w:r>
    </w:p>
    <w:p w:rsidR="0074613A" w:rsidRPr="00D52134" w:rsidRDefault="0074613A" w:rsidP="0074613A">
      <w:pPr>
        <w:numPr>
          <w:ilvl w:val="0"/>
          <w:numId w:val="68"/>
        </w:numPr>
        <w:tabs>
          <w:tab w:val="left" w:pos="540"/>
          <w:tab w:val="left" w:pos="1080"/>
        </w:tabs>
        <w:spacing w:before="0" w:beforeAutospacing="0" w:after="0" w:afterAutospacing="0"/>
        <w:ind w:left="0" w:firstLine="709"/>
        <w:jc w:val="both"/>
        <w:rPr>
          <w:sz w:val="20"/>
          <w:szCs w:val="20"/>
        </w:rPr>
      </w:pPr>
      <w:r w:rsidRPr="00D52134">
        <w:rPr>
          <w:sz w:val="20"/>
          <w:szCs w:val="20"/>
        </w:rPr>
        <w:t xml:space="preserve">Хакеры как социальная группа. </w:t>
      </w:r>
    </w:p>
    <w:p w:rsidR="0074613A" w:rsidRPr="00D52134" w:rsidRDefault="0074613A" w:rsidP="0074613A">
      <w:pPr>
        <w:numPr>
          <w:ilvl w:val="0"/>
          <w:numId w:val="68"/>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Типология   культурно-этнических различий в субкультуре «хакеров». </w:t>
      </w:r>
    </w:p>
    <w:p w:rsidR="0074613A" w:rsidRPr="00D52134" w:rsidRDefault="0074613A" w:rsidP="0074613A">
      <w:pPr>
        <w:numPr>
          <w:ilvl w:val="0"/>
          <w:numId w:val="68"/>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Социокультурные истоки и трансформации хакерской субкультуры.</w:t>
      </w:r>
    </w:p>
    <w:p w:rsidR="0074613A" w:rsidRPr="00D52134" w:rsidRDefault="0074613A" w:rsidP="0074613A">
      <w:pPr>
        <w:spacing w:before="0" w:beforeAutospacing="0" w:after="0" w:afterAutospacing="0"/>
        <w:rPr>
          <w:b/>
          <w:sz w:val="20"/>
          <w:szCs w:val="20"/>
        </w:rPr>
      </w:pPr>
    </w:p>
    <w:p w:rsidR="0074613A" w:rsidRPr="00D52134" w:rsidRDefault="0074613A" w:rsidP="0074613A">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4613A" w:rsidRPr="00D52134" w:rsidRDefault="0074613A" w:rsidP="0074613A">
      <w:pPr>
        <w:tabs>
          <w:tab w:val="left" w:pos="1064"/>
        </w:tabs>
        <w:spacing w:before="0" w:beforeAutospacing="0" w:after="0" w:afterAutospacing="0"/>
        <w:ind w:firstLine="680"/>
        <w:rPr>
          <w:b/>
          <w:sz w:val="20"/>
          <w:szCs w:val="20"/>
        </w:rPr>
      </w:pPr>
      <w:r w:rsidRPr="00D52134">
        <w:rPr>
          <w:b/>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4613A" w:rsidRPr="00D52134" w:rsidTr="00900057">
        <w:trPr>
          <w:trHeight w:val="190"/>
          <w:tblHeader/>
        </w:trPr>
        <w:tc>
          <w:tcPr>
            <w:tcW w:w="0" w:type="auto"/>
            <w:vMerge w:val="restart"/>
            <w:vAlign w:val="center"/>
          </w:tcPr>
          <w:p w:rsidR="0074613A" w:rsidRPr="00D52134" w:rsidRDefault="0074613A" w:rsidP="0074613A">
            <w:pPr>
              <w:spacing w:before="0" w:beforeAutospacing="0" w:after="0" w:afterAutospacing="0"/>
              <w:jc w:val="center"/>
              <w:rPr>
                <w:b/>
                <w:sz w:val="20"/>
                <w:szCs w:val="20"/>
              </w:rPr>
            </w:pPr>
            <w:r w:rsidRPr="00D52134">
              <w:rPr>
                <w:b/>
                <w:sz w:val="20"/>
                <w:szCs w:val="20"/>
              </w:rPr>
              <w:t>Виды контактной</w:t>
            </w:r>
          </w:p>
          <w:p w:rsidR="0074613A" w:rsidRPr="00D52134" w:rsidRDefault="0074613A" w:rsidP="0074613A">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74613A" w:rsidRPr="00D52134" w:rsidRDefault="0074613A" w:rsidP="0074613A">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74613A" w:rsidRPr="00D52134" w:rsidRDefault="0074613A" w:rsidP="0074613A">
            <w:pPr>
              <w:spacing w:before="0" w:beforeAutospacing="0" w:after="0" w:afterAutospacing="0"/>
              <w:jc w:val="center"/>
              <w:rPr>
                <w:b/>
                <w:sz w:val="20"/>
                <w:szCs w:val="20"/>
              </w:rPr>
            </w:pPr>
            <w:r w:rsidRPr="00D52134">
              <w:rPr>
                <w:b/>
                <w:sz w:val="20"/>
                <w:szCs w:val="20"/>
              </w:rPr>
              <w:t xml:space="preserve">Контактная работа </w:t>
            </w:r>
          </w:p>
          <w:p w:rsidR="0074613A" w:rsidRPr="00D52134" w:rsidRDefault="0074613A" w:rsidP="0074613A">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74613A" w:rsidRPr="00D52134" w:rsidTr="00900057">
        <w:trPr>
          <w:trHeight w:val="577"/>
          <w:tblHeader/>
        </w:trPr>
        <w:tc>
          <w:tcPr>
            <w:tcW w:w="0" w:type="auto"/>
            <w:vMerge/>
          </w:tcPr>
          <w:p w:rsidR="0074613A" w:rsidRPr="00D52134" w:rsidRDefault="0074613A" w:rsidP="0074613A">
            <w:pPr>
              <w:spacing w:before="0" w:beforeAutospacing="0" w:after="0" w:afterAutospacing="0"/>
              <w:jc w:val="center"/>
              <w:rPr>
                <w:sz w:val="20"/>
                <w:szCs w:val="20"/>
              </w:rPr>
            </w:pPr>
          </w:p>
        </w:tc>
        <w:tc>
          <w:tcPr>
            <w:tcW w:w="3177" w:type="dxa"/>
          </w:tcPr>
          <w:p w:rsidR="0074613A" w:rsidRPr="00D52134" w:rsidRDefault="0074613A" w:rsidP="0074613A">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74613A" w:rsidRPr="00D52134" w:rsidRDefault="0074613A" w:rsidP="0074613A">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74613A" w:rsidRPr="00D52134" w:rsidRDefault="0074613A" w:rsidP="0074613A">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74613A" w:rsidRPr="00D52134" w:rsidRDefault="0074613A" w:rsidP="0074613A">
            <w:pPr>
              <w:spacing w:before="0" w:beforeAutospacing="0" w:after="0" w:afterAutospacing="0"/>
              <w:jc w:val="center"/>
              <w:rPr>
                <w:sz w:val="20"/>
                <w:szCs w:val="20"/>
              </w:rPr>
            </w:pPr>
          </w:p>
        </w:tc>
      </w:tr>
      <w:tr w:rsidR="0074613A" w:rsidRPr="00D52134" w:rsidTr="00900057">
        <w:trPr>
          <w:trHeight w:val="171"/>
          <w:tblHeader/>
        </w:trPr>
        <w:tc>
          <w:tcPr>
            <w:tcW w:w="0" w:type="auto"/>
          </w:tcPr>
          <w:p w:rsidR="0074613A" w:rsidRPr="00D52134" w:rsidRDefault="0074613A" w:rsidP="0074613A">
            <w:pPr>
              <w:spacing w:before="0" w:beforeAutospacing="0" w:after="0" w:afterAutospacing="0"/>
              <w:jc w:val="center"/>
              <w:rPr>
                <w:sz w:val="20"/>
                <w:szCs w:val="20"/>
              </w:rPr>
            </w:pPr>
            <w:r w:rsidRPr="00D52134">
              <w:rPr>
                <w:sz w:val="20"/>
                <w:szCs w:val="20"/>
              </w:rPr>
              <w:t>1</w:t>
            </w:r>
          </w:p>
        </w:tc>
        <w:tc>
          <w:tcPr>
            <w:tcW w:w="3177" w:type="dxa"/>
          </w:tcPr>
          <w:p w:rsidR="0074613A" w:rsidRPr="00D52134" w:rsidRDefault="0074613A" w:rsidP="0074613A">
            <w:pPr>
              <w:spacing w:before="0" w:beforeAutospacing="0" w:after="0" w:afterAutospacing="0"/>
              <w:jc w:val="center"/>
              <w:rPr>
                <w:sz w:val="20"/>
                <w:szCs w:val="20"/>
              </w:rPr>
            </w:pPr>
            <w:r w:rsidRPr="00D52134">
              <w:rPr>
                <w:sz w:val="20"/>
                <w:szCs w:val="20"/>
              </w:rPr>
              <w:t>2</w:t>
            </w:r>
          </w:p>
        </w:tc>
        <w:tc>
          <w:tcPr>
            <w:tcW w:w="2693" w:type="dxa"/>
          </w:tcPr>
          <w:p w:rsidR="0074613A" w:rsidRPr="00D52134" w:rsidRDefault="0074613A" w:rsidP="0074613A">
            <w:pPr>
              <w:spacing w:before="0" w:beforeAutospacing="0" w:after="0" w:afterAutospacing="0"/>
              <w:jc w:val="center"/>
              <w:rPr>
                <w:sz w:val="20"/>
                <w:szCs w:val="20"/>
              </w:rPr>
            </w:pPr>
            <w:r w:rsidRPr="00D52134">
              <w:rPr>
                <w:sz w:val="20"/>
                <w:szCs w:val="20"/>
              </w:rPr>
              <w:t>3</w:t>
            </w:r>
          </w:p>
        </w:tc>
        <w:tc>
          <w:tcPr>
            <w:tcW w:w="2091" w:type="dxa"/>
          </w:tcPr>
          <w:p w:rsidR="0074613A" w:rsidRPr="00D52134" w:rsidRDefault="0074613A" w:rsidP="0074613A">
            <w:pPr>
              <w:spacing w:before="0" w:beforeAutospacing="0" w:after="0" w:afterAutospacing="0"/>
              <w:jc w:val="center"/>
              <w:rPr>
                <w:sz w:val="20"/>
                <w:szCs w:val="20"/>
              </w:rPr>
            </w:pPr>
            <w:r w:rsidRPr="00D52134">
              <w:rPr>
                <w:sz w:val="20"/>
                <w:szCs w:val="20"/>
              </w:rPr>
              <w:t>4</w:t>
            </w:r>
          </w:p>
        </w:tc>
      </w:tr>
      <w:tr w:rsidR="0074613A" w:rsidRPr="00D52134" w:rsidTr="00900057">
        <w:tc>
          <w:tcPr>
            <w:tcW w:w="0" w:type="auto"/>
          </w:tcPr>
          <w:p w:rsidR="0074613A" w:rsidRPr="00D52134" w:rsidRDefault="0074613A" w:rsidP="0074613A">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2</w:t>
            </w:r>
          </w:p>
        </w:tc>
        <w:tc>
          <w:tcPr>
            <w:tcW w:w="2693" w:type="dxa"/>
            <w:vAlign w:val="center"/>
          </w:tcPr>
          <w:p w:rsidR="0074613A" w:rsidRPr="00D52134" w:rsidRDefault="0074613A" w:rsidP="0074613A">
            <w:pPr>
              <w:spacing w:before="0" w:beforeAutospacing="0" w:after="0" w:afterAutospacing="0"/>
              <w:jc w:val="center"/>
              <w:rPr>
                <w:i/>
                <w:sz w:val="20"/>
                <w:szCs w:val="20"/>
              </w:rPr>
            </w:pPr>
            <w:r w:rsidRPr="00D52134">
              <w:rPr>
                <w:i/>
                <w:sz w:val="20"/>
                <w:szCs w:val="20"/>
              </w:rPr>
              <w:t>-</w:t>
            </w:r>
          </w:p>
        </w:tc>
        <w:tc>
          <w:tcPr>
            <w:tcW w:w="2091" w:type="dxa"/>
            <w:vAlign w:val="center"/>
          </w:tcPr>
          <w:p w:rsidR="0074613A" w:rsidRPr="00D52134" w:rsidRDefault="0074613A" w:rsidP="0074613A">
            <w:pPr>
              <w:spacing w:before="0" w:beforeAutospacing="0" w:after="0" w:afterAutospacing="0"/>
              <w:jc w:val="center"/>
              <w:rPr>
                <w:b/>
                <w:sz w:val="20"/>
                <w:szCs w:val="20"/>
              </w:rPr>
            </w:pPr>
            <w:r w:rsidRPr="00D52134">
              <w:rPr>
                <w:b/>
                <w:sz w:val="20"/>
                <w:szCs w:val="20"/>
              </w:rPr>
              <w:t>2</w:t>
            </w:r>
          </w:p>
          <w:p w:rsidR="0074613A" w:rsidRPr="00D52134" w:rsidRDefault="0074613A" w:rsidP="0074613A">
            <w:pPr>
              <w:spacing w:before="0" w:beforeAutospacing="0" w:after="0" w:afterAutospacing="0"/>
              <w:jc w:val="center"/>
              <w:rPr>
                <w:b/>
                <w:sz w:val="20"/>
                <w:szCs w:val="20"/>
              </w:rPr>
            </w:pPr>
          </w:p>
        </w:tc>
      </w:tr>
      <w:tr w:rsidR="0074613A" w:rsidRPr="00D52134" w:rsidTr="00900057">
        <w:trPr>
          <w:trHeight w:val="337"/>
        </w:trPr>
        <w:tc>
          <w:tcPr>
            <w:tcW w:w="0" w:type="auto"/>
          </w:tcPr>
          <w:p w:rsidR="0074613A" w:rsidRPr="00D52134" w:rsidRDefault="0074613A" w:rsidP="0074613A">
            <w:pPr>
              <w:spacing w:before="0" w:beforeAutospacing="0" w:after="0" w:afterAutospacing="0"/>
              <w:rPr>
                <w:b/>
                <w:sz w:val="20"/>
                <w:szCs w:val="20"/>
              </w:rPr>
            </w:pPr>
            <w:r w:rsidRPr="00D52134">
              <w:rPr>
                <w:b/>
                <w:sz w:val="20"/>
                <w:szCs w:val="20"/>
              </w:rPr>
              <w:t>Семинарского типа</w:t>
            </w:r>
          </w:p>
          <w:p w:rsidR="0074613A" w:rsidRPr="00D52134" w:rsidRDefault="0074613A" w:rsidP="0074613A">
            <w:pPr>
              <w:spacing w:before="0" w:beforeAutospacing="0" w:after="0" w:afterAutospacing="0"/>
              <w:rPr>
                <w:b/>
                <w:sz w:val="20"/>
                <w:szCs w:val="20"/>
              </w:rPr>
            </w:pPr>
            <w:r w:rsidRPr="00D52134">
              <w:rPr>
                <w:b/>
                <w:sz w:val="20"/>
                <w:szCs w:val="20"/>
              </w:rPr>
              <w:t>(семинар дискуссия)</w:t>
            </w:r>
          </w:p>
          <w:p w:rsidR="0074613A" w:rsidRPr="00D52134" w:rsidRDefault="0074613A" w:rsidP="0074613A">
            <w:pPr>
              <w:spacing w:before="0" w:beforeAutospacing="0" w:after="0" w:afterAutospacing="0"/>
              <w:rPr>
                <w:b/>
                <w:sz w:val="20"/>
                <w:szCs w:val="20"/>
              </w:rPr>
            </w:pPr>
          </w:p>
        </w:tc>
        <w:tc>
          <w:tcPr>
            <w:tcW w:w="3177"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w:t>
            </w:r>
          </w:p>
        </w:tc>
        <w:tc>
          <w:tcPr>
            <w:tcW w:w="2693"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w:t>
            </w:r>
          </w:p>
        </w:tc>
        <w:tc>
          <w:tcPr>
            <w:tcW w:w="2091" w:type="dxa"/>
            <w:vAlign w:val="center"/>
          </w:tcPr>
          <w:p w:rsidR="0074613A" w:rsidRPr="00D52134" w:rsidRDefault="0074613A" w:rsidP="0074613A">
            <w:pPr>
              <w:spacing w:before="0" w:beforeAutospacing="0" w:after="0" w:afterAutospacing="0"/>
              <w:jc w:val="center"/>
              <w:rPr>
                <w:b/>
                <w:sz w:val="20"/>
                <w:szCs w:val="20"/>
              </w:rPr>
            </w:pPr>
            <w:r w:rsidRPr="00D52134">
              <w:rPr>
                <w:b/>
                <w:sz w:val="20"/>
                <w:szCs w:val="20"/>
              </w:rPr>
              <w:t>-</w:t>
            </w:r>
          </w:p>
        </w:tc>
      </w:tr>
      <w:tr w:rsidR="0074613A" w:rsidRPr="00D52134" w:rsidTr="00900057">
        <w:tc>
          <w:tcPr>
            <w:tcW w:w="0" w:type="auto"/>
          </w:tcPr>
          <w:p w:rsidR="0074613A" w:rsidRPr="00D52134" w:rsidRDefault="0074613A" w:rsidP="0074613A">
            <w:pPr>
              <w:spacing w:before="0" w:beforeAutospacing="0" w:after="0" w:afterAutospacing="0"/>
              <w:rPr>
                <w:b/>
                <w:sz w:val="20"/>
                <w:szCs w:val="20"/>
              </w:rPr>
            </w:pPr>
            <w:r w:rsidRPr="00D52134">
              <w:rPr>
                <w:b/>
                <w:sz w:val="20"/>
                <w:szCs w:val="20"/>
              </w:rPr>
              <w:t>Семинарского типа</w:t>
            </w:r>
          </w:p>
          <w:p w:rsidR="0074613A" w:rsidRPr="00D52134" w:rsidRDefault="0074613A" w:rsidP="0074613A">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w:t>
            </w:r>
          </w:p>
        </w:tc>
        <w:tc>
          <w:tcPr>
            <w:tcW w:w="2693"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2</w:t>
            </w:r>
          </w:p>
        </w:tc>
        <w:tc>
          <w:tcPr>
            <w:tcW w:w="2091" w:type="dxa"/>
            <w:vAlign w:val="center"/>
          </w:tcPr>
          <w:p w:rsidR="0074613A" w:rsidRPr="00D52134" w:rsidRDefault="0074613A" w:rsidP="0074613A">
            <w:pPr>
              <w:spacing w:before="0" w:beforeAutospacing="0" w:after="0" w:afterAutospacing="0"/>
              <w:jc w:val="center"/>
              <w:rPr>
                <w:b/>
                <w:sz w:val="20"/>
                <w:szCs w:val="20"/>
              </w:rPr>
            </w:pPr>
            <w:r w:rsidRPr="00D52134">
              <w:rPr>
                <w:b/>
                <w:sz w:val="20"/>
                <w:szCs w:val="20"/>
              </w:rPr>
              <w:t>2</w:t>
            </w:r>
          </w:p>
        </w:tc>
      </w:tr>
      <w:tr w:rsidR="0074613A" w:rsidRPr="00D52134" w:rsidTr="00900057">
        <w:tc>
          <w:tcPr>
            <w:tcW w:w="0" w:type="auto"/>
          </w:tcPr>
          <w:p w:rsidR="0074613A" w:rsidRPr="00D52134" w:rsidRDefault="0074613A" w:rsidP="0074613A">
            <w:pPr>
              <w:spacing w:before="0" w:beforeAutospacing="0" w:after="0" w:afterAutospacing="0"/>
              <w:rPr>
                <w:b/>
                <w:sz w:val="20"/>
                <w:szCs w:val="20"/>
              </w:rPr>
            </w:pPr>
            <w:r w:rsidRPr="00D52134">
              <w:rPr>
                <w:b/>
                <w:sz w:val="20"/>
                <w:szCs w:val="20"/>
              </w:rPr>
              <w:t>Семинарского типа</w:t>
            </w:r>
          </w:p>
          <w:p w:rsidR="0074613A" w:rsidRPr="00D52134" w:rsidRDefault="0074613A" w:rsidP="0074613A">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w:t>
            </w:r>
          </w:p>
        </w:tc>
        <w:tc>
          <w:tcPr>
            <w:tcW w:w="2693"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w:t>
            </w:r>
          </w:p>
        </w:tc>
        <w:tc>
          <w:tcPr>
            <w:tcW w:w="2091"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w:t>
            </w:r>
          </w:p>
        </w:tc>
      </w:tr>
      <w:tr w:rsidR="0074613A" w:rsidRPr="00D52134" w:rsidTr="00900057">
        <w:tc>
          <w:tcPr>
            <w:tcW w:w="0" w:type="auto"/>
          </w:tcPr>
          <w:p w:rsidR="0074613A" w:rsidRPr="00D52134" w:rsidRDefault="0074613A" w:rsidP="0074613A">
            <w:pPr>
              <w:spacing w:before="0" w:beforeAutospacing="0" w:after="0" w:afterAutospacing="0"/>
              <w:rPr>
                <w:b/>
                <w:sz w:val="20"/>
                <w:szCs w:val="20"/>
              </w:rPr>
            </w:pPr>
            <w:r w:rsidRPr="00D52134">
              <w:rPr>
                <w:b/>
                <w:sz w:val="20"/>
                <w:szCs w:val="20"/>
              </w:rPr>
              <w:lastRenderedPageBreak/>
              <w:t>Семинарского типа</w:t>
            </w:r>
          </w:p>
          <w:p w:rsidR="0074613A" w:rsidRPr="00D52134" w:rsidRDefault="0074613A" w:rsidP="0074613A">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w:t>
            </w:r>
          </w:p>
        </w:tc>
        <w:tc>
          <w:tcPr>
            <w:tcW w:w="2693"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w:t>
            </w:r>
          </w:p>
        </w:tc>
        <w:tc>
          <w:tcPr>
            <w:tcW w:w="2091" w:type="dxa"/>
            <w:vAlign w:val="center"/>
          </w:tcPr>
          <w:p w:rsidR="0074613A" w:rsidRPr="00D52134" w:rsidRDefault="0074613A" w:rsidP="0074613A">
            <w:pPr>
              <w:spacing w:before="0" w:beforeAutospacing="0" w:after="0" w:afterAutospacing="0"/>
              <w:jc w:val="center"/>
              <w:rPr>
                <w:sz w:val="20"/>
                <w:szCs w:val="20"/>
              </w:rPr>
            </w:pPr>
          </w:p>
        </w:tc>
      </w:tr>
      <w:tr w:rsidR="0074613A" w:rsidRPr="00D52134" w:rsidTr="00900057">
        <w:tc>
          <w:tcPr>
            <w:tcW w:w="0" w:type="auto"/>
          </w:tcPr>
          <w:p w:rsidR="0074613A" w:rsidRPr="00D52134" w:rsidRDefault="0074613A" w:rsidP="0074613A">
            <w:pPr>
              <w:spacing w:before="0" w:beforeAutospacing="0" w:after="0" w:afterAutospacing="0"/>
              <w:rPr>
                <w:b/>
                <w:sz w:val="20"/>
                <w:szCs w:val="20"/>
              </w:rPr>
            </w:pPr>
            <w:r w:rsidRPr="00D52134">
              <w:rPr>
                <w:b/>
                <w:sz w:val="20"/>
                <w:szCs w:val="20"/>
              </w:rPr>
              <w:t>Промежуточная аттестация (зачет с оценкой)</w:t>
            </w:r>
          </w:p>
        </w:tc>
        <w:tc>
          <w:tcPr>
            <w:tcW w:w="3177"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2,2</w:t>
            </w:r>
          </w:p>
        </w:tc>
        <w:tc>
          <w:tcPr>
            <w:tcW w:w="2693"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w:t>
            </w:r>
          </w:p>
        </w:tc>
        <w:tc>
          <w:tcPr>
            <w:tcW w:w="2091" w:type="dxa"/>
            <w:vAlign w:val="center"/>
          </w:tcPr>
          <w:p w:rsidR="0074613A" w:rsidRPr="00D52134" w:rsidRDefault="0074613A" w:rsidP="0074613A">
            <w:pPr>
              <w:spacing w:before="0" w:beforeAutospacing="0" w:after="0" w:afterAutospacing="0"/>
              <w:jc w:val="center"/>
              <w:rPr>
                <w:b/>
                <w:sz w:val="20"/>
                <w:szCs w:val="20"/>
              </w:rPr>
            </w:pPr>
            <w:r w:rsidRPr="00D52134">
              <w:rPr>
                <w:b/>
                <w:sz w:val="20"/>
                <w:szCs w:val="20"/>
              </w:rPr>
              <w:t>2,2</w:t>
            </w:r>
          </w:p>
        </w:tc>
      </w:tr>
      <w:tr w:rsidR="0074613A" w:rsidRPr="00D52134" w:rsidTr="00900057">
        <w:trPr>
          <w:trHeight w:val="160"/>
        </w:trPr>
        <w:tc>
          <w:tcPr>
            <w:tcW w:w="0" w:type="auto"/>
            <w:vAlign w:val="center"/>
          </w:tcPr>
          <w:p w:rsidR="0074613A" w:rsidRPr="00D52134" w:rsidRDefault="0074613A" w:rsidP="0074613A">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4,2</w:t>
            </w:r>
          </w:p>
        </w:tc>
        <w:tc>
          <w:tcPr>
            <w:tcW w:w="2693" w:type="dxa"/>
            <w:vAlign w:val="center"/>
          </w:tcPr>
          <w:p w:rsidR="0074613A" w:rsidRPr="00D52134" w:rsidRDefault="0074613A" w:rsidP="0074613A">
            <w:pPr>
              <w:spacing w:before="0" w:beforeAutospacing="0" w:after="0" w:afterAutospacing="0"/>
              <w:jc w:val="center"/>
              <w:rPr>
                <w:sz w:val="20"/>
                <w:szCs w:val="20"/>
              </w:rPr>
            </w:pPr>
            <w:r w:rsidRPr="00D52134">
              <w:rPr>
                <w:sz w:val="20"/>
                <w:szCs w:val="20"/>
              </w:rPr>
              <w:t>2</w:t>
            </w:r>
          </w:p>
        </w:tc>
        <w:tc>
          <w:tcPr>
            <w:tcW w:w="2091" w:type="dxa"/>
            <w:vAlign w:val="center"/>
          </w:tcPr>
          <w:p w:rsidR="0074613A" w:rsidRPr="00D52134" w:rsidRDefault="0074613A" w:rsidP="0074613A">
            <w:pPr>
              <w:spacing w:before="0" w:beforeAutospacing="0" w:after="0" w:afterAutospacing="0"/>
              <w:jc w:val="center"/>
              <w:rPr>
                <w:b/>
                <w:sz w:val="20"/>
                <w:szCs w:val="20"/>
              </w:rPr>
            </w:pPr>
            <w:r w:rsidRPr="00D52134">
              <w:rPr>
                <w:b/>
                <w:sz w:val="20"/>
                <w:szCs w:val="20"/>
              </w:rPr>
              <w:t>6,2</w:t>
            </w:r>
          </w:p>
        </w:tc>
      </w:tr>
    </w:tbl>
    <w:p w:rsidR="0074613A" w:rsidRPr="00D52134" w:rsidRDefault="0074613A" w:rsidP="0074613A">
      <w:pPr>
        <w:tabs>
          <w:tab w:val="left" w:pos="1064"/>
        </w:tabs>
        <w:spacing w:before="0" w:beforeAutospacing="0" w:after="0" w:afterAutospacing="0"/>
        <w:ind w:firstLine="680"/>
        <w:rPr>
          <w:b/>
          <w:sz w:val="20"/>
          <w:szCs w:val="20"/>
        </w:rPr>
      </w:pPr>
    </w:p>
    <w:p w:rsidR="0074613A" w:rsidRPr="00D52134" w:rsidRDefault="0074613A" w:rsidP="0074613A">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68 %</w:t>
      </w:r>
    </w:p>
    <w:p w:rsidR="0074613A" w:rsidRPr="00FC07E3" w:rsidRDefault="0074613A" w:rsidP="0074613A">
      <w:pPr>
        <w:spacing w:before="0" w:beforeAutospacing="0" w:after="0" w:afterAutospacing="0"/>
        <w:rPr>
          <w:b/>
          <w:sz w:val="20"/>
          <w:szCs w:val="20"/>
        </w:rPr>
      </w:pPr>
    </w:p>
    <w:p w:rsidR="0074613A" w:rsidRPr="00FC07E3" w:rsidRDefault="0074613A" w:rsidP="0074613A">
      <w:pPr>
        <w:pStyle w:val="1c"/>
        <w:tabs>
          <w:tab w:val="right" w:leader="dot" w:pos="9600"/>
        </w:tabs>
        <w:spacing w:before="0" w:beforeAutospacing="0" w:after="0" w:afterAutospacing="0"/>
        <w:ind w:left="0" w:firstLine="709"/>
        <w:rPr>
          <w:b/>
          <w:sz w:val="20"/>
        </w:rPr>
      </w:pPr>
      <w:r w:rsidRPr="00FC07E3">
        <w:rPr>
          <w:b/>
          <w:sz w:val="20"/>
        </w:rPr>
        <w:t xml:space="preserve">6. Методические указания по освоению дисциплины </w:t>
      </w:r>
    </w:p>
    <w:p w:rsidR="0074613A" w:rsidRPr="00D52134" w:rsidRDefault="0074613A" w:rsidP="0074613A">
      <w:pPr>
        <w:tabs>
          <w:tab w:val="center" w:pos="4677"/>
          <w:tab w:val="right" w:pos="9355"/>
        </w:tabs>
        <w:suppressAutoHyphens/>
        <w:spacing w:before="0" w:beforeAutospacing="0" w:after="0" w:afterAutospacing="0"/>
        <w:ind w:firstLine="709"/>
        <w:jc w:val="both"/>
        <w:rPr>
          <w:b/>
          <w:sz w:val="20"/>
          <w:szCs w:val="20"/>
        </w:rPr>
      </w:pPr>
      <w:r w:rsidRPr="00D52134">
        <w:rPr>
          <w:b/>
          <w:sz w:val="20"/>
          <w:szCs w:val="20"/>
        </w:rPr>
        <w:t>6.1 Учебно-методическое обеспечение дисциплины</w:t>
      </w:r>
    </w:p>
    <w:p w:rsidR="0074613A" w:rsidRPr="00D52134" w:rsidRDefault="0074613A" w:rsidP="0074613A">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D52134">
        <w:rPr>
          <w:i/>
          <w:sz w:val="20"/>
          <w:szCs w:val="20"/>
        </w:rPr>
        <w:t>Методические указания для преподавателя</w:t>
      </w:r>
    </w:p>
    <w:p w:rsidR="0074613A" w:rsidRPr="00D52134" w:rsidRDefault="0074613A" w:rsidP="0074613A">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74613A" w:rsidRPr="00D52134" w:rsidRDefault="0074613A" w:rsidP="0074613A">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4613A" w:rsidRPr="00D52134" w:rsidRDefault="0074613A" w:rsidP="0074613A">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4613A" w:rsidRPr="00D52134" w:rsidRDefault="0074613A" w:rsidP="0074613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4613A" w:rsidRPr="00D52134" w:rsidRDefault="0074613A" w:rsidP="0074613A">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4613A" w:rsidRPr="00D52134" w:rsidRDefault="0074613A" w:rsidP="0074613A">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74613A" w:rsidRPr="00D52134" w:rsidRDefault="0074613A" w:rsidP="0074613A">
      <w:pPr>
        <w:spacing w:before="0" w:beforeAutospacing="0" w:after="0" w:afterAutospacing="0"/>
        <w:ind w:firstLine="709"/>
        <w:rPr>
          <w:sz w:val="20"/>
          <w:szCs w:val="20"/>
        </w:rPr>
      </w:pPr>
      <w:r w:rsidRPr="00D52134">
        <w:rPr>
          <w:sz w:val="20"/>
          <w:szCs w:val="20"/>
        </w:rPr>
        <w:t>1. Методические указания «Введение в технологию обучения».</w:t>
      </w:r>
    </w:p>
    <w:p w:rsidR="0074613A" w:rsidRPr="00D52134" w:rsidRDefault="0074613A" w:rsidP="0074613A">
      <w:pPr>
        <w:spacing w:before="0" w:beforeAutospacing="0" w:after="0" w:afterAutospacing="0"/>
        <w:ind w:firstLine="709"/>
        <w:rPr>
          <w:sz w:val="20"/>
          <w:szCs w:val="20"/>
        </w:rPr>
      </w:pPr>
      <w:r w:rsidRPr="00D52134">
        <w:rPr>
          <w:sz w:val="20"/>
          <w:szCs w:val="20"/>
        </w:rPr>
        <w:t>2. 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74613A" w:rsidRPr="00D52134" w:rsidRDefault="0074613A" w:rsidP="0074613A">
      <w:pPr>
        <w:spacing w:before="0" w:beforeAutospacing="0" w:after="0" w:afterAutospacing="0"/>
        <w:ind w:firstLine="709"/>
        <w:rPr>
          <w:sz w:val="20"/>
          <w:szCs w:val="20"/>
        </w:rPr>
      </w:pPr>
      <w:r w:rsidRPr="00D52134">
        <w:rPr>
          <w:sz w:val="20"/>
          <w:szCs w:val="20"/>
        </w:rPr>
        <w:t>3. Методические указания по проведению занятия «Семинар - обсуждение устного эссе», «Семинар - обсуждение устного доклада».</w:t>
      </w:r>
    </w:p>
    <w:p w:rsidR="0074613A" w:rsidRPr="00D52134" w:rsidRDefault="0074613A" w:rsidP="0074613A">
      <w:pPr>
        <w:spacing w:before="0" w:beforeAutospacing="0" w:after="0" w:afterAutospacing="0"/>
        <w:ind w:firstLine="709"/>
        <w:rPr>
          <w:sz w:val="20"/>
          <w:szCs w:val="20"/>
        </w:rPr>
      </w:pPr>
      <w:r w:rsidRPr="00D52134">
        <w:rPr>
          <w:sz w:val="20"/>
          <w:szCs w:val="20"/>
        </w:rPr>
        <w:t xml:space="preserve">4. 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74613A" w:rsidRPr="00D52134" w:rsidRDefault="0074613A" w:rsidP="0074613A">
      <w:pPr>
        <w:spacing w:before="0" w:beforeAutospacing="0" w:after="0" w:afterAutospacing="0"/>
        <w:ind w:firstLine="709"/>
        <w:rPr>
          <w:sz w:val="20"/>
          <w:szCs w:val="20"/>
        </w:rPr>
      </w:pPr>
      <w:r w:rsidRPr="00D52134">
        <w:rPr>
          <w:sz w:val="20"/>
          <w:szCs w:val="20"/>
        </w:rPr>
        <w:t>5. Методические указания по проведению занятия «Семинар – обсуждение реферата».</w:t>
      </w:r>
    </w:p>
    <w:p w:rsidR="0074613A" w:rsidRPr="00D52134" w:rsidRDefault="0074613A" w:rsidP="0074613A">
      <w:pPr>
        <w:spacing w:before="0" w:beforeAutospacing="0" w:after="0" w:afterAutospacing="0"/>
        <w:ind w:firstLine="709"/>
        <w:rPr>
          <w:sz w:val="20"/>
          <w:szCs w:val="20"/>
        </w:rPr>
      </w:pPr>
      <w:r w:rsidRPr="00D52134">
        <w:rPr>
          <w:sz w:val="20"/>
          <w:szCs w:val="20"/>
        </w:rPr>
        <w:t>6. Методические указания по проведению учебного занятия с компьютерным средством обучения «Практическое занятие - тест-тренинг».</w:t>
      </w:r>
    </w:p>
    <w:p w:rsidR="0074613A" w:rsidRPr="00D52134" w:rsidRDefault="0074613A" w:rsidP="0074613A">
      <w:pPr>
        <w:spacing w:before="0" w:beforeAutospacing="0" w:after="0" w:afterAutospacing="0"/>
        <w:ind w:firstLine="709"/>
        <w:rPr>
          <w:sz w:val="20"/>
          <w:szCs w:val="20"/>
        </w:rPr>
      </w:pPr>
      <w:r w:rsidRPr="00D52134">
        <w:rPr>
          <w:sz w:val="20"/>
          <w:szCs w:val="20"/>
        </w:rPr>
        <w:t xml:space="preserve">7. 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74613A" w:rsidRPr="00D52134" w:rsidRDefault="0074613A" w:rsidP="0074613A">
      <w:pPr>
        <w:spacing w:before="0" w:beforeAutospacing="0" w:after="0" w:afterAutospacing="0"/>
        <w:ind w:firstLine="709"/>
        <w:rPr>
          <w:sz w:val="20"/>
          <w:szCs w:val="20"/>
        </w:rPr>
      </w:pPr>
      <w:r w:rsidRPr="00D52134">
        <w:rPr>
          <w:sz w:val="20"/>
          <w:szCs w:val="20"/>
        </w:rPr>
        <w:t xml:space="preserve">8. 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74613A" w:rsidRPr="00D52134" w:rsidRDefault="0074613A" w:rsidP="0074613A">
      <w:pPr>
        <w:spacing w:before="0" w:beforeAutospacing="0" w:after="0" w:afterAutospacing="0"/>
        <w:ind w:firstLine="709"/>
        <w:rPr>
          <w:sz w:val="20"/>
          <w:szCs w:val="20"/>
        </w:rPr>
      </w:pPr>
      <w:r w:rsidRPr="00D52134">
        <w:rPr>
          <w:sz w:val="20"/>
          <w:szCs w:val="20"/>
        </w:rPr>
        <w:t>9. Положение о реализации электронного обучения, дистанционных образовательных технологий.</w:t>
      </w:r>
    </w:p>
    <w:p w:rsidR="0074613A" w:rsidRPr="00D52134" w:rsidRDefault="0074613A" w:rsidP="0074613A">
      <w:pPr>
        <w:spacing w:before="0" w:beforeAutospacing="0" w:after="0" w:afterAutospacing="0"/>
        <w:ind w:firstLine="709"/>
        <w:rPr>
          <w:sz w:val="20"/>
          <w:szCs w:val="20"/>
        </w:rPr>
      </w:pPr>
      <w:r w:rsidRPr="00D52134">
        <w:rPr>
          <w:sz w:val="20"/>
          <w:szCs w:val="20"/>
        </w:rPr>
        <w:t>10. Методические указания по проведению занятия «Практическое занятие - алгоритмический тренинг».</w:t>
      </w:r>
    </w:p>
    <w:p w:rsidR="0074613A" w:rsidRPr="00D52134" w:rsidRDefault="0074613A" w:rsidP="0074613A">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74613A" w:rsidRPr="00D52134" w:rsidRDefault="0074613A" w:rsidP="0074613A">
      <w:pPr>
        <w:spacing w:before="0" w:beforeAutospacing="0" w:after="0" w:afterAutospacing="0"/>
        <w:rPr>
          <w:b/>
          <w:sz w:val="20"/>
          <w:szCs w:val="20"/>
        </w:rPr>
      </w:pPr>
    </w:p>
    <w:p w:rsidR="0074613A" w:rsidRPr="00D52134" w:rsidRDefault="0074613A" w:rsidP="0074613A">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74613A" w:rsidRPr="00D52134" w:rsidRDefault="0074613A" w:rsidP="0074613A">
      <w:pPr>
        <w:shd w:val="clear" w:color="auto" w:fill="FFFFFF"/>
        <w:spacing w:before="0" w:beforeAutospacing="0" w:after="0" w:afterAutospacing="0"/>
        <w:ind w:firstLine="709"/>
        <w:jc w:val="both"/>
        <w:rPr>
          <w:sz w:val="20"/>
          <w:szCs w:val="20"/>
        </w:rPr>
      </w:pPr>
      <w:r w:rsidRPr="00D52134">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переработки материала.</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lastRenderedPageBreak/>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E4C55">
        <w:rPr>
          <w:sz w:val="20"/>
          <w:szCs w:val="20"/>
        </w:rPr>
        <w:t>тифлоинформационных</w:t>
      </w:r>
      <w:proofErr w:type="spellEnd"/>
      <w:r w:rsidRPr="000E4C55">
        <w:rPr>
          <w:sz w:val="20"/>
          <w:szCs w:val="20"/>
        </w:rPr>
        <w:t xml:space="preserve"> устройств.</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При проведении промежуточной аттестации по дисциплине обеспечивается соблюдение следующих общих требований:</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w:t>
      </w:r>
      <w:r w:rsidRPr="000E4C5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продолжительность сдачи экзамена, проводимого в письменной форме, - не более чем на 90 минут;</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продолжительность подготовки обучающегося к ответу на экзамене, проводимом в устной форме, - не более чем на 20 минут.</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а) для слепых:</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w:t>
      </w:r>
      <w:r w:rsidRPr="000E4C5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xml:space="preserve">- письменные задания выполняются обучающимися с использованием клавиатуры с азбукой Брайля, либо </w:t>
      </w:r>
      <w:proofErr w:type="spellStart"/>
      <w:r w:rsidRPr="000E4C55">
        <w:rPr>
          <w:sz w:val="20"/>
          <w:szCs w:val="20"/>
        </w:rPr>
        <w:t>надиктовываются</w:t>
      </w:r>
      <w:proofErr w:type="spellEnd"/>
      <w:r w:rsidRPr="000E4C55">
        <w:rPr>
          <w:sz w:val="20"/>
          <w:szCs w:val="20"/>
        </w:rPr>
        <w:t xml:space="preserve"> ассистенту;</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б) для слабовидящих:</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E4C55">
        <w:rPr>
          <w:sz w:val="20"/>
          <w:szCs w:val="20"/>
        </w:rPr>
        <w:t>Jaws</w:t>
      </w:r>
      <w:proofErr w:type="spellEnd"/>
      <w:r w:rsidRPr="000E4C55">
        <w:rPr>
          <w:sz w:val="20"/>
          <w:szCs w:val="20"/>
        </w:rPr>
        <w:t>;</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обеспечивается индивидуальное равномерное освещение не менее 300 люкс;</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xml:space="preserve">- при необходимости обучающимся предоставляется увеличивающее </w:t>
      </w:r>
      <w:proofErr w:type="spellStart"/>
      <w:r w:rsidRPr="000E4C55">
        <w:rPr>
          <w:sz w:val="20"/>
          <w:szCs w:val="20"/>
        </w:rPr>
        <w:t>устройство,допускается</w:t>
      </w:r>
      <w:proofErr w:type="spellEnd"/>
      <w:r w:rsidRPr="000E4C55">
        <w:rPr>
          <w:sz w:val="20"/>
          <w:szCs w:val="20"/>
        </w:rPr>
        <w:t xml:space="preserve"> использование увеличивающих устройств, имеющихся у обучающихся;</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в) для глухих и слабослышащих, с тяжелыми нарушениями речи:</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имеется в наличии информационная система "Исток" для слабослышащих коллективного пользования;</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по их желанию испытания проводятся в электронной или письменной форме;</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г) для лиц с нарушениями опорно-двигательного аппарата:</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xml:space="preserve">- тестовые и </w:t>
      </w:r>
      <w:proofErr w:type="spellStart"/>
      <w:r w:rsidRPr="000E4C55">
        <w:rPr>
          <w:sz w:val="20"/>
          <w:szCs w:val="20"/>
        </w:rPr>
        <w:t>тренинговые</w:t>
      </w:r>
      <w:proofErr w:type="spellEnd"/>
      <w:r w:rsidRPr="000E4C5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E4C55" w:rsidRPr="000E4C55" w:rsidRDefault="000E4C55" w:rsidP="000E4C55">
      <w:pPr>
        <w:shd w:val="clear" w:color="auto" w:fill="FFFFFF"/>
        <w:spacing w:before="0" w:beforeAutospacing="0" w:after="0" w:afterAutospacing="0"/>
        <w:ind w:firstLine="709"/>
        <w:jc w:val="both"/>
        <w:rPr>
          <w:sz w:val="20"/>
          <w:szCs w:val="20"/>
        </w:rPr>
      </w:pPr>
      <w:r w:rsidRPr="000E4C55">
        <w:rPr>
          <w:sz w:val="20"/>
          <w:szCs w:val="20"/>
        </w:rPr>
        <w:t>- по их желанию испытания проводятся в устной форме.</w:t>
      </w:r>
    </w:p>
    <w:p w:rsidR="0074613A" w:rsidRPr="00D52134" w:rsidRDefault="000E4C55" w:rsidP="000E4C55">
      <w:pPr>
        <w:shd w:val="clear" w:color="auto" w:fill="FFFFFF"/>
        <w:spacing w:before="0" w:beforeAutospacing="0" w:after="0" w:afterAutospacing="0"/>
        <w:ind w:firstLine="709"/>
        <w:jc w:val="both"/>
        <w:rPr>
          <w:sz w:val="20"/>
          <w:szCs w:val="20"/>
        </w:rPr>
      </w:pPr>
      <w:r w:rsidRPr="000E4C5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4613A" w:rsidRPr="00D52134" w:rsidRDefault="0074613A" w:rsidP="0074613A">
      <w:pPr>
        <w:spacing w:before="0" w:beforeAutospacing="0" w:after="0" w:afterAutospacing="0"/>
        <w:ind w:firstLine="709"/>
        <w:rPr>
          <w:b/>
          <w:sz w:val="20"/>
          <w:szCs w:val="20"/>
        </w:rPr>
      </w:pPr>
    </w:p>
    <w:p w:rsidR="0074613A" w:rsidRPr="00D52134" w:rsidRDefault="0074613A" w:rsidP="0074613A">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74613A" w:rsidRPr="00D52134" w:rsidRDefault="0074613A" w:rsidP="0074613A">
      <w:pPr>
        <w:shd w:val="clear" w:color="auto" w:fill="FFFFFF"/>
        <w:spacing w:before="0" w:beforeAutospacing="0" w:after="0" w:afterAutospacing="0"/>
        <w:ind w:firstLine="709"/>
        <w:jc w:val="both"/>
        <w:rPr>
          <w:sz w:val="20"/>
          <w:szCs w:val="20"/>
        </w:rPr>
      </w:pPr>
      <w:r w:rsidRPr="00D52134">
        <w:rPr>
          <w:sz w:val="20"/>
          <w:szCs w:val="20"/>
        </w:rPr>
        <w:lastRenderedPageBreak/>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4613A" w:rsidRPr="00D52134" w:rsidRDefault="0074613A" w:rsidP="0074613A">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74613A" w:rsidRPr="00D52134" w:rsidRDefault="0074613A" w:rsidP="0074613A">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74613A" w:rsidRPr="00D52134" w:rsidRDefault="0074613A" w:rsidP="0074613A">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74613A" w:rsidRPr="00D52134" w:rsidRDefault="0074613A" w:rsidP="0074613A">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74613A" w:rsidRPr="00D52134" w:rsidRDefault="0074613A" w:rsidP="0074613A">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4613A" w:rsidRPr="00D52134" w:rsidRDefault="0074613A" w:rsidP="0074613A">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74613A" w:rsidRPr="00D52134" w:rsidRDefault="0074613A" w:rsidP="0074613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74613A" w:rsidRPr="00D52134" w:rsidRDefault="0074613A" w:rsidP="0074613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4613A" w:rsidRPr="00D52134" w:rsidRDefault="0074613A" w:rsidP="0074613A">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74613A" w:rsidRPr="00D52134" w:rsidRDefault="0074613A" w:rsidP="0074613A">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4613A" w:rsidRPr="00D52134" w:rsidRDefault="0074613A" w:rsidP="0074613A">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74613A" w:rsidRPr="00D52134" w:rsidRDefault="0074613A" w:rsidP="0074613A">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74613A" w:rsidRPr="00D52134" w:rsidRDefault="0074613A" w:rsidP="0074613A">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74613A" w:rsidRPr="00D52134" w:rsidRDefault="0074613A" w:rsidP="0074613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74613A" w:rsidRPr="00D52134" w:rsidRDefault="0074613A" w:rsidP="0074613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74613A" w:rsidRPr="00D52134" w:rsidRDefault="0074613A" w:rsidP="0074613A">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74613A" w:rsidRPr="00D52134" w:rsidRDefault="0074613A" w:rsidP="0074613A">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74613A" w:rsidRPr="00D52134" w:rsidRDefault="0074613A" w:rsidP="0074613A">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74613A" w:rsidRPr="00D52134" w:rsidRDefault="0074613A" w:rsidP="0074613A">
      <w:pPr>
        <w:shd w:val="clear" w:color="auto" w:fill="FFFFFF"/>
        <w:tabs>
          <w:tab w:val="left" w:pos="984"/>
          <w:tab w:val="left" w:pos="5770"/>
        </w:tabs>
        <w:spacing w:before="0" w:beforeAutospacing="0" w:after="0" w:afterAutospacing="0"/>
        <w:ind w:firstLine="709"/>
        <w:jc w:val="both"/>
        <w:rPr>
          <w:sz w:val="20"/>
          <w:szCs w:val="20"/>
        </w:rPr>
      </w:pPr>
    </w:p>
    <w:p w:rsidR="0074613A" w:rsidRPr="00D52134" w:rsidRDefault="0074613A" w:rsidP="00576B3A">
      <w:pPr>
        <w:suppressAutoHyphens/>
        <w:spacing w:before="0" w:beforeAutospacing="0" w:after="0" w:afterAutospacing="0"/>
        <w:ind w:firstLine="708"/>
        <w:jc w:val="both"/>
        <w:rPr>
          <w:b/>
          <w:sz w:val="20"/>
          <w:szCs w:val="20"/>
        </w:rPr>
      </w:pPr>
      <w:r w:rsidRPr="00D52134">
        <w:rPr>
          <w:b/>
          <w:sz w:val="20"/>
          <w:szCs w:val="20"/>
        </w:rPr>
        <w:t xml:space="preserve">6 Раздел 1 </w:t>
      </w:r>
      <w:r w:rsidRPr="00D52134">
        <w:rPr>
          <w:b/>
          <w:iCs/>
          <w:sz w:val="20"/>
          <w:szCs w:val="20"/>
        </w:rPr>
        <w:t>«</w:t>
      </w:r>
      <w:r w:rsidRPr="00D52134">
        <w:rPr>
          <w:b/>
          <w:sz w:val="20"/>
          <w:szCs w:val="20"/>
        </w:rPr>
        <w:t xml:space="preserve">Объект, предмет, задачи социологии интернета. </w:t>
      </w:r>
      <w:r w:rsidRPr="00D52134">
        <w:rPr>
          <w:b/>
          <w:bCs/>
          <w:sz w:val="20"/>
          <w:szCs w:val="20"/>
        </w:rPr>
        <w:t>Интернет как особая социальная, психологическая и культурная среда</w:t>
      </w:r>
      <w:r w:rsidRPr="00D52134">
        <w:rPr>
          <w:b/>
          <w:iCs/>
          <w:sz w:val="20"/>
          <w:szCs w:val="20"/>
        </w:rPr>
        <w:t>»</w:t>
      </w:r>
    </w:p>
    <w:p w:rsidR="0074613A" w:rsidRPr="00D52134" w:rsidRDefault="0074613A" w:rsidP="00576B3A">
      <w:pPr>
        <w:suppressAutoHyphens/>
        <w:spacing w:before="0" w:beforeAutospacing="0" w:after="0" w:afterAutospacing="0"/>
        <w:ind w:firstLine="708"/>
        <w:jc w:val="both"/>
        <w:rPr>
          <w:b/>
          <w:sz w:val="20"/>
          <w:szCs w:val="20"/>
        </w:rPr>
      </w:pPr>
      <w:r w:rsidRPr="00D52134">
        <w:rPr>
          <w:b/>
          <w:sz w:val="20"/>
          <w:szCs w:val="20"/>
        </w:rPr>
        <w:t>Вопросы для обсуждения:</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В чем заключаются основные изменения, произошедшие за последние годы в социальной сфере? В экономической сфере? В политической сфере? В культурной сфере? </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Какие подходы существуют к определению современного и грядущего общества? </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Каковы основные положения теории постиндустриального общества Д. Белла? </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По каким основаниям (параметрам) различаются доиндустриальное, индустриальное и постиндустриальное общества? </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Каким образом осуществляется переход от индустриального общества к постиндустриальному? </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Когда появился Интернет? Когда появилась всемирная паутина (WWW)? </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Какие факторы обусловили столь широкое распространение WWW в мире? </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Какие подходы существуют к определению понятия «виртуальная реальность»? </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В чем специфика культуры киберпанка? </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Как происходило развитие Интернета в России и за рубежом </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Какие основные подходы существуют к выделению категории «пользователей Интернета»? </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Как изменяется численность аудитории Интернета в России и в мире? </w:t>
      </w:r>
    </w:p>
    <w:p w:rsidR="0074613A" w:rsidRPr="00D52134" w:rsidRDefault="0074613A" w:rsidP="00576B3A">
      <w:pPr>
        <w:numPr>
          <w:ilvl w:val="0"/>
          <w:numId w:val="69"/>
        </w:numPr>
        <w:tabs>
          <w:tab w:val="left" w:pos="540"/>
          <w:tab w:val="left" w:pos="1080"/>
          <w:tab w:val="left" w:pos="1260"/>
        </w:tabs>
        <w:spacing w:before="0" w:beforeAutospacing="0" w:after="0" w:afterAutospacing="0"/>
        <w:ind w:left="0" w:firstLine="708"/>
        <w:jc w:val="both"/>
        <w:rPr>
          <w:sz w:val="20"/>
          <w:szCs w:val="20"/>
        </w:rPr>
      </w:pPr>
      <w:r w:rsidRPr="00D52134">
        <w:rPr>
          <w:sz w:val="20"/>
          <w:szCs w:val="20"/>
        </w:rPr>
        <w:t xml:space="preserve">Каков социальный портрет «среднестатистического» пользователя Интернета в России?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Каковы основные социально-психологические черты киберпространства?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Какие пространственные метафоры обычно используются при описании киберпространства?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Личностная идентификация.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Социальная желательность как фактор поведения.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Множественность личности. </w:t>
      </w:r>
    </w:p>
    <w:p w:rsidR="0074613A" w:rsidRPr="00D52134" w:rsidRDefault="00D039C7"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hyperlink r:id="rId9" w:tgtFrame="_blank" w:history="1">
        <w:proofErr w:type="spellStart"/>
        <w:r w:rsidR="0074613A" w:rsidRPr="00D52134">
          <w:rPr>
            <w:sz w:val="20"/>
            <w:szCs w:val="20"/>
          </w:rPr>
          <w:t>Cтрессы</w:t>
        </w:r>
        <w:proofErr w:type="spellEnd"/>
        <w:r w:rsidR="0074613A" w:rsidRPr="00D52134">
          <w:rPr>
            <w:sz w:val="20"/>
            <w:szCs w:val="20"/>
          </w:rPr>
          <w:t xml:space="preserve"> и фобии</w:t>
        </w:r>
      </w:hyperlink>
      <w:r w:rsidR="0074613A" w:rsidRPr="00D52134">
        <w:rPr>
          <w:sz w:val="20"/>
          <w:szCs w:val="20"/>
        </w:rPr>
        <w:t xml:space="preserve">. </w:t>
      </w:r>
      <w:proofErr w:type="spellStart"/>
      <w:r w:rsidR="0074613A" w:rsidRPr="00D52134">
        <w:rPr>
          <w:sz w:val="20"/>
          <w:szCs w:val="20"/>
        </w:rPr>
        <w:t>Троллинг</w:t>
      </w:r>
      <w:proofErr w:type="spellEnd"/>
      <w:r w:rsidR="0074613A" w:rsidRPr="00D52134">
        <w:rPr>
          <w:sz w:val="20"/>
          <w:szCs w:val="20"/>
        </w:rPr>
        <w:t xml:space="preserve">. Киберпанк.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Компьютерная преступность.</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Социальная структура и стратификация.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Стереотипы поведения. </w:t>
      </w:r>
      <w:proofErr w:type="spellStart"/>
      <w:r w:rsidRPr="00D52134">
        <w:rPr>
          <w:sz w:val="20"/>
          <w:szCs w:val="20"/>
        </w:rPr>
        <w:t>Web</w:t>
      </w:r>
      <w:proofErr w:type="spellEnd"/>
      <w:r w:rsidRPr="00D52134">
        <w:rPr>
          <w:sz w:val="20"/>
          <w:szCs w:val="20"/>
        </w:rPr>
        <w:t xml:space="preserve"> 2.0.</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lastRenderedPageBreak/>
        <w:t xml:space="preserve">Мотивация пользователей Интернета.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Особые социальные роли – </w:t>
      </w:r>
      <w:proofErr w:type="spellStart"/>
      <w:r w:rsidRPr="00D52134">
        <w:rPr>
          <w:sz w:val="20"/>
          <w:szCs w:val="20"/>
        </w:rPr>
        <w:t>аватары</w:t>
      </w:r>
      <w:proofErr w:type="spellEnd"/>
      <w:r w:rsidRPr="00D52134">
        <w:rPr>
          <w:sz w:val="20"/>
          <w:szCs w:val="20"/>
        </w:rPr>
        <w:t>, новые имена (</w:t>
      </w:r>
      <w:proofErr w:type="spellStart"/>
      <w:r w:rsidRPr="00D52134">
        <w:rPr>
          <w:sz w:val="20"/>
          <w:szCs w:val="20"/>
        </w:rPr>
        <w:t>ники</w:t>
      </w:r>
      <w:proofErr w:type="spellEnd"/>
      <w:r w:rsidRPr="00D52134">
        <w:rPr>
          <w:sz w:val="20"/>
          <w:szCs w:val="20"/>
        </w:rPr>
        <w:t xml:space="preserve">).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Понятие виртуализации: ключ к пониманию современности.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Особенности хакерской культуры.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Хакеры как социальная группа.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 xml:space="preserve">Типология   культурно-этнических различий в субкультуре «хакеров». </w:t>
      </w:r>
    </w:p>
    <w:p w:rsidR="0074613A" w:rsidRPr="00D52134" w:rsidRDefault="0074613A" w:rsidP="0074613A">
      <w:pPr>
        <w:numPr>
          <w:ilvl w:val="0"/>
          <w:numId w:val="69"/>
        </w:numPr>
        <w:tabs>
          <w:tab w:val="left" w:pos="540"/>
          <w:tab w:val="left" w:pos="1080"/>
          <w:tab w:val="left" w:pos="1260"/>
        </w:tabs>
        <w:spacing w:before="0" w:beforeAutospacing="0" w:after="0" w:afterAutospacing="0"/>
        <w:ind w:left="0" w:firstLine="709"/>
        <w:jc w:val="both"/>
        <w:rPr>
          <w:sz w:val="20"/>
          <w:szCs w:val="20"/>
        </w:rPr>
      </w:pPr>
      <w:r w:rsidRPr="00D52134">
        <w:rPr>
          <w:sz w:val="20"/>
          <w:szCs w:val="20"/>
        </w:rPr>
        <w:t>Социокультурные истоки и трансформации хакерской субкультуры.</w:t>
      </w:r>
    </w:p>
    <w:p w:rsidR="0074613A" w:rsidRPr="00D52134" w:rsidRDefault="0074613A" w:rsidP="0074613A">
      <w:pPr>
        <w:suppressAutoHyphens/>
        <w:overflowPunct w:val="0"/>
        <w:autoSpaceDE w:val="0"/>
        <w:autoSpaceDN w:val="0"/>
        <w:adjustRightInd w:val="0"/>
        <w:spacing w:before="0" w:beforeAutospacing="0" w:after="0" w:afterAutospacing="0"/>
        <w:ind w:firstLine="708"/>
        <w:rPr>
          <w:b/>
          <w:bCs/>
          <w:sz w:val="20"/>
          <w:szCs w:val="20"/>
        </w:rPr>
      </w:pPr>
    </w:p>
    <w:p w:rsidR="0074613A" w:rsidRPr="00D52134" w:rsidRDefault="00D84130" w:rsidP="00576B3A">
      <w:pPr>
        <w:keepNext/>
        <w:tabs>
          <w:tab w:val="left" w:pos="851"/>
          <w:tab w:val="right" w:leader="dot" w:pos="9600"/>
        </w:tabs>
        <w:spacing w:before="0" w:beforeAutospacing="0" w:after="0" w:afterAutospacing="0"/>
        <w:ind w:firstLine="567"/>
        <w:outlineLvl w:val="0"/>
        <w:rPr>
          <w:b/>
          <w:bCs/>
          <w:kern w:val="32"/>
          <w:sz w:val="20"/>
          <w:szCs w:val="20"/>
        </w:rPr>
      </w:pPr>
      <w:r>
        <w:rPr>
          <w:b/>
          <w:bCs/>
          <w:sz w:val="20"/>
          <w:szCs w:val="20"/>
        </w:rPr>
        <w:t>7</w:t>
      </w:r>
      <w:r w:rsidR="0074613A" w:rsidRPr="00D52134">
        <w:rPr>
          <w:b/>
          <w:bCs/>
          <w:kern w:val="32"/>
          <w:sz w:val="20"/>
          <w:szCs w:val="20"/>
        </w:rPr>
        <w:t>. Учебно-методическое и информационное обеспечение дисциплины</w:t>
      </w:r>
    </w:p>
    <w:p w:rsidR="0074613A" w:rsidRPr="00D52134" w:rsidRDefault="00D84130" w:rsidP="00576B3A">
      <w:pPr>
        <w:tabs>
          <w:tab w:val="left" w:pos="851"/>
        </w:tabs>
        <w:spacing w:before="0" w:beforeAutospacing="0" w:after="0" w:afterAutospacing="0"/>
        <w:ind w:firstLine="567"/>
        <w:rPr>
          <w:b/>
          <w:sz w:val="20"/>
          <w:szCs w:val="20"/>
        </w:rPr>
      </w:pPr>
      <w:r>
        <w:rPr>
          <w:b/>
          <w:sz w:val="20"/>
          <w:szCs w:val="20"/>
        </w:rPr>
        <w:t>7</w:t>
      </w:r>
      <w:r w:rsidR="0074613A" w:rsidRPr="00D52134">
        <w:rPr>
          <w:b/>
          <w:sz w:val="20"/>
          <w:szCs w:val="20"/>
        </w:rPr>
        <w:t xml:space="preserve">.1. Рекомендуемая литература </w:t>
      </w:r>
    </w:p>
    <w:p w:rsidR="0074613A" w:rsidRPr="00D52134" w:rsidRDefault="0074613A" w:rsidP="00576B3A">
      <w:pPr>
        <w:tabs>
          <w:tab w:val="left" w:pos="851"/>
          <w:tab w:val="left" w:pos="900"/>
        </w:tabs>
        <w:spacing w:before="0" w:beforeAutospacing="0" w:after="0" w:afterAutospacing="0"/>
        <w:ind w:firstLine="567"/>
        <w:rPr>
          <w:b/>
          <w:sz w:val="20"/>
          <w:szCs w:val="20"/>
        </w:rPr>
      </w:pPr>
    </w:p>
    <w:p w:rsidR="0074613A" w:rsidRPr="00D52134" w:rsidRDefault="0074613A" w:rsidP="00576B3A">
      <w:pPr>
        <w:tabs>
          <w:tab w:val="left" w:pos="851"/>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6C3BEF" w:rsidRPr="006C3BEF" w:rsidRDefault="006C3BEF" w:rsidP="006C3BEF">
      <w:pPr>
        <w:pStyle w:val="affffffffff0"/>
        <w:numPr>
          <w:ilvl w:val="0"/>
          <w:numId w:val="74"/>
        </w:numPr>
        <w:spacing w:before="0" w:beforeAutospacing="0" w:after="0" w:afterAutospacing="0"/>
        <w:rPr>
          <w:rFonts w:ascii="Times New Roman" w:eastAsia="Times New Roman" w:hAnsi="Times New Roman" w:cs="Times New Roman"/>
          <w:color w:val="000000"/>
          <w:sz w:val="20"/>
          <w:szCs w:val="20"/>
        </w:rPr>
      </w:pPr>
      <w:r w:rsidRPr="006C3BEF">
        <w:rPr>
          <w:rFonts w:ascii="Times New Roman" w:eastAsia="Times New Roman" w:hAnsi="Times New Roman" w:cs="Times New Roman"/>
          <w:color w:val="000000"/>
          <w:sz w:val="20"/>
          <w:szCs w:val="20"/>
        </w:rPr>
        <w:t>Широкова М.Е. Интернет как особая социальная, психологическая и культурная среда [Электронный ресурс]: рабочий учебник / Широкова М.Е. - 2022. - http://library.roweb.online</w:t>
      </w:r>
    </w:p>
    <w:p w:rsidR="006C3BEF" w:rsidRPr="006C3BEF" w:rsidRDefault="006C3BEF" w:rsidP="006C3BEF">
      <w:pPr>
        <w:pStyle w:val="affffffffff0"/>
        <w:numPr>
          <w:ilvl w:val="0"/>
          <w:numId w:val="74"/>
        </w:numPr>
        <w:spacing w:before="0" w:beforeAutospacing="0" w:after="0" w:afterAutospacing="0"/>
        <w:rPr>
          <w:rFonts w:ascii="Times New Roman" w:eastAsia="Times New Roman" w:hAnsi="Times New Roman" w:cs="Times New Roman"/>
          <w:color w:val="000000"/>
          <w:sz w:val="20"/>
          <w:szCs w:val="20"/>
        </w:rPr>
      </w:pPr>
      <w:proofErr w:type="spellStart"/>
      <w:r w:rsidRPr="006C3BEF">
        <w:rPr>
          <w:rFonts w:ascii="Times New Roman" w:eastAsia="Times New Roman" w:hAnsi="Times New Roman" w:cs="Times New Roman"/>
          <w:color w:val="000000"/>
          <w:sz w:val="20"/>
          <w:szCs w:val="20"/>
        </w:rPr>
        <w:t>Дзялошинский</w:t>
      </w:r>
      <w:proofErr w:type="spellEnd"/>
      <w:r w:rsidRPr="006C3BEF">
        <w:rPr>
          <w:rFonts w:ascii="Times New Roman" w:eastAsia="Times New Roman" w:hAnsi="Times New Roman" w:cs="Times New Roman"/>
          <w:color w:val="000000"/>
          <w:sz w:val="20"/>
          <w:szCs w:val="20"/>
        </w:rPr>
        <w:t xml:space="preserve">, И. М. Социальные институты и социальная коммуникация. Введение в теорию коммуникационных матриц : учебное пособие / И. М. </w:t>
      </w:r>
      <w:proofErr w:type="spellStart"/>
      <w:r w:rsidRPr="006C3BEF">
        <w:rPr>
          <w:rFonts w:ascii="Times New Roman" w:eastAsia="Times New Roman" w:hAnsi="Times New Roman" w:cs="Times New Roman"/>
          <w:color w:val="000000"/>
          <w:sz w:val="20"/>
          <w:szCs w:val="20"/>
        </w:rPr>
        <w:t>Дзялошинский</w:t>
      </w:r>
      <w:proofErr w:type="spellEnd"/>
      <w:r w:rsidRPr="006C3BEF">
        <w:rPr>
          <w:rFonts w:ascii="Times New Roman" w:eastAsia="Times New Roman" w:hAnsi="Times New Roman" w:cs="Times New Roman"/>
          <w:color w:val="000000"/>
          <w:sz w:val="20"/>
          <w:szCs w:val="20"/>
        </w:rPr>
        <w:t xml:space="preserve">. — Саратов : Ай Пи Ар Медиа, 2020. — 905 c. — ISBN 978-5-4497-0419-1. — Текст : электронный // Электронно-библиотечная система IPR BOOKS : [сайт]. — URL: http://www.iprbookshop.ru/90574.html </w:t>
      </w:r>
    </w:p>
    <w:p w:rsidR="006C3BEF" w:rsidRPr="006C3BEF" w:rsidRDefault="006C3BEF" w:rsidP="006C3BEF">
      <w:pPr>
        <w:pStyle w:val="affffffffff0"/>
        <w:numPr>
          <w:ilvl w:val="0"/>
          <w:numId w:val="74"/>
        </w:numPr>
        <w:spacing w:before="0" w:beforeAutospacing="0" w:after="0" w:afterAutospacing="0"/>
        <w:rPr>
          <w:rFonts w:ascii="Times New Roman" w:eastAsia="Times New Roman" w:hAnsi="Times New Roman" w:cs="Times New Roman"/>
          <w:sz w:val="20"/>
          <w:szCs w:val="20"/>
        </w:rPr>
      </w:pPr>
      <w:r w:rsidRPr="006C3BEF">
        <w:rPr>
          <w:rFonts w:ascii="Times New Roman" w:eastAsia="Times New Roman" w:hAnsi="Times New Roman" w:cs="Times New Roman"/>
          <w:sz w:val="20"/>
          <w:szCs w:val="20"/>
        </w:rPr>
        <w:t>Баева, Л. В. Социокультурные и философские проблемы развития информационного общества : учебное пособие / Л. В. Баева. — Москва : Ай Пи Ар Медиа, 2022. — 136 c. — ISBN 978-5-4497-1440-4. — Текст : электронный // Цифровой образовательный ресурс IPR SMART : [сайт]. — URL: https://www.iprbookshop.ru/116369.html</w:t>
      </w:r>
    </w:p>
    <w:p w:rsidR="0074613A" w:rsidRPr="00D52134" w:rsidRDefault="0074613A" w:rsidP="00576B3A">
      <w:pPr>
        <w:tabs>
          <w:tab w:val="left" w:pos="851"/>
          <w:tab w:val="left" w:pos="993"/>
        </w:tabs>
        <w:suppressAutoHyphens/>
        <w:spacing w:before="0" w:beforeAutospacing="0" w:after="0" w:afterAutospacing="0"/>
        <w:ind w:firstLine="567"/>
        <w:jc w:val="both"/>
        <w:rPr>
          <w:b/>
          <w:sz w:val="20"/>
          <w:szCs w:val="20"/>
        </w:rPr>
      </w:pPr>
    </w:p>
    <w:p w:rsidR="0074613A" w:rsidRPr="00D52134" w:rsidRDefault="0074613A" w:rsidP="00576B3A">
      <w:pPr>
        <w:tabs>
          <w:tab w:val="left" w:pos="851"/>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6C3BEF" w:rsidRPr="006C3BEF" w:rsidRDefault="006C3BEF" w:rsidP="006C3BEF">
      <w:pPr>
        <w:pStyle w:val="affffffffff0"/>
        <w:numPr>
          <w:ilvl w:val="0"/>
          <w:numId w:val="75"/>
        </w:numPr>
        <w:spacing w:before="0" w:beforeAutospacing="0" w:after="0" w:afterAutospacing="0"/>
        <w:rPr>
          <w:rFonts w:ascii="Times New Roman" w:eastAsia="Times New Roman" w:hAnsi="Times New Roman" w:cs="Times New Roman"/>
          <w:color w:val="000000"/>
          <w:sz w:val="20"/>
          <w:szCs w:val="20"/>
        </w:rPr>
      </w:pPr>
      <w:r w:rsidRPr="006C3BEF">
        <w:rPr>
          <w:rFonts w:ascii="Times New Roman" w:eastAsia="Times New Roman" w:hAnsi="Times New Roman" w:cs="Times New Roman"/>
          <w:color w:val="000000"/>
          <w:sz w:val="20"/>
          <w:szCs w:val="20"/>
        </w:rPr>
        <w:t xml:space="preserve">Лазаревич А.А. Становление информационного общества [Электронный ресурс] : </w:t>
      </w:r>
      <w:proofErr w:type="spellStart"/>
      <w:r w:rsidRPr="006C3BEF">
        <w:rPr>
          <w:rFonts w:ascii="Times New Roman" w:eastAsia="Times New Roman" w:hAnsi="Times New Roman" w:cs="Times New Roman"/>
          <w:color w:val="000000"/>
          <w:sz w:val="20"/>
          <w:szCs w:val="20"/>
        </w:rPr>
        <w:t>коммуникационно</w:t>
      </w:r>
      <w:proofErr w:type="spellEnd"/>
      <w:r w:rsidRPr="006C3BEF">
        <w:rPr>
          <w:rFonts w:ascii="Times New Roman" w:eastAsia="Times New Roman" w:hAnsi="Times New Roman" w:cs="Times New Roman"/>
          <w:color w:val="000000"/>
          <w:sz w:val="20"/>
          <w:szCs w:val="20"/>
        </w:rPr>
        <w:t>-эпистемологические и культурно-цивилизационные основания / А.А. Лазаревич. — Электрон. текстовые данные. — Минск: Белорусская наука, 2015. — 538 c. — 978-985-08-1916-1. — Режим доступа: http://www.iprbookshop.ru/51833</w:t>
      </w:r>
    </w:p>
    <w:p w:rsidR="006C3BEF" w:rsidRPr="006C3BEF" w:rsidRDefault="006C3BEF" w:rsidP="006C3BEF">
      <w:pPr>
        <w:pStyle w:val="affffffffff0"/>
        <w:numPr>
          <w:ilvl w:val="0"/>
          <w:numId w:val="75"/>
        </w:numPr>
        <w:spacing w:before="0" w:beforeAutospacing="0" w:after="0" w:afterAutospacing="0"/>
        <w:rPr>
          <w:rFonts w:ascii="Times New Roman" w:eastAsia="Times New Roman" w:hAnsi="Times New Roman" w:cs="Times New Roman"/>
          <w:color w:val="000000"/>
          <w:sz w:val="20"/>
          <w:szCs w:val="20"/>
        </w:rPr>
      </w:pPr>
      <w:r w:rsidRPr="006C3BEF">
        <w:rPr>
          <w:rFonts w:ascii="Times New Roman" w:eastAsia="Times New Roman" w:hAnsi="Times New Roman" w:cs="Times New Roman"/>
          <w:color w:val="000000"/>
          <w:sz w:val="20"/>
          <w:szCs w:val="20"/>
        </w:rPr>
        <w:t xml:space="preserve">Бурлаков, В. Н. Интернет-наркотизация и безопасность жизнедеятельности. Вопросы состояния преступности, уголовной ответственности и предупреждения [Электронный ресурс] / В. Н. Бурлаков, Л. Н. </w:t>
      </w:r>
      <w:proofErr w:type="spellStart"/>
      <w:r w:rsidRPr="006C3BEF">
        <w:rPr>
          <w:rFonts w:ascii="Times New Roman" w:eastAsia="Times New Roman" w:hAnsi="Times New Roman" w:cs="Times New Roman"/>
          <w:color w:val="000000"/>
          <w:sz w:val="20"/>
          <w:szCs w:val="20"/>
        </w:rPr>
        <w:t>Плоткина</w:t>
      </w:r>
      <w:proofErr w:type="spellEnd"/>
      <w:r w:rsidRPr="006C3BEF">
        <w:rPr>
          <w:rFonts w:ascii="Times New Roman" w:eastAsia="Times New Roman" w:hAnsi="Times New Roman" w:cs="Times New Roman"/>
          <w:color w:val="000000"/>
          <w:sz w:val="20"/>
          <w:szCs w:val="20"/>
        </w:rPr>
        <w:t xml:space="preserve">, А. С. </w:t>
      </w:r>
      <w:proofErr w:type="spellStart"/>
      <w:r w:rsidRPr="006C3BEF">
        <w:rPr>
          <w:rFonts w:ascii="Times New Roman" w:eastAsia="Times New Roman" w:hAnsi="Times New Roman" w:cs="Times New Roman"/>
          <w:color w:val="000000"/>
          <w:sz w:val="20"/>
          <w:szCs w:val="20"/>
        </w:rPr>
        <w:t>Щурова</w:t>
      </w:r>
      <w:proofErr w:type="spellEnd"/>
      <w:r w:rsidRPr="006C3BEF">
        <w:rPr>
          <w:rFonts w:ascii="Times New Roman" w:eastAsia="Times New Roman" w:hAnsi="Times New Roman" w:cs="Times New Roman"/>
          <w:color w:val="000000"/>
          <w:sz w:val="20"/>
          <w:szCs w:val="20"/>
        </w:rPr>
        <w:t>. — Электрон. текстовые данные. — СПб. : Юридический центр Пресс, 2018. — 208 c. — 978-5-94201-769-9. — Режим доступа: http://www.iprbookshop.ru/86439.html</w:t>
      </w:r>
    </w:p>
    <w:p w:rsidR="0074613A" w:rsidRPr="00D52134" w:rsidRDefault="0074613A" w:rsidP="00576B3A">
      <w:pPr>
        <w:tabs>
          <w:tab w:val="left" w:pos="851"/>
          <w:tab w:val="left" w:pos="1080"/>
        </w:tabs>
        <w:suppressAutoHyphens/>
        <w:spacing w:before="0" w:beforeAutospacing="0" w:after="0" w:afterAutospacing="0"/>
        <w:ind w:firstLine="567"/>
        <w:jc w:val="both"/>
        <w:rPr>
          <w:b/>
          <w:sz w:val="20"/>
          <w:szCs w:val="20"/>
        </w:rPr>
      </w:pPr>
    </w:p>
    <w:p w:rsidR="0074613A" w:rsidRPr="00D52134" w:rsidRDefault="00D84130" w:rsidP="00576B3A">
      <w:pPr>
        <w:tabs>
          <w:tab w:val="left" w:pos="851"/>
          <w:tab w:val="left" w:pos="1080"/>
        </w:tabs>
        <w:suppressAutoHyphens/>
        <w:spacing w:before="0" w:beforeAutospacing="0" w:after="0" w:afterAutospacing="0"/>
        <w:ind w:firstLine="567"/>
        <w:jc w:val="both"/>
        <w:rPr>
          <w:b/>
          <w:sz w:val="20"/>
          <w:szCs w:val="20"/>
        </w:rPr>
      </w:pPr>
      <w:r>
        <w:rPr>
          <w:b/>
          <w:sz w:val="20"/>
          <w:szCs w:val="20"/>
        </w:rPr>
        <w:t>7</w:t>
      </w:r>
      <w:r w:rsidR="0074613A" w:rsidRPr="00D52134">
        <w:rPr>
          <w:b/>
          <w:sz w:val="20"/>
          <w:szCs w:val="20"/>
        </w:rPr>
        <w:t>.2. Ресурсы информационно-телекоммуникационной сети «Интернет»</w:t>
      </w:r>
    </w:p>
    <w:p w:rsidR="0074613A" w:rsidRPr="00D52134" w:rsidRDefault="0074613A" w:rsidP="00576B3A">
      <w:pPr>
        <w:tabs>
          <w:tab w:val="left" w:pos="851"/>
        </w:tabs>
        <w:suppressAutoHyphens/>
        <w:spacing w:before="0" w:beforeAutospacing="0" w:after="0" w:afterAutospacing="0"/>
        <w:ind w:firstLine="567"/>
        <w:jc w:val="both"/>
        <w:rPr>
          <w:sz w:val="20"/>
          <w:szCs w:val="20"/>
        </w:rPr>
      </w:pPr>
      <w:r w:rsidRPr="00D52134">
        <w:rPr>
          <w:sz w:val="20"/>
          <w:szCs w:val="20"/>
        </w:rPr>
        <w:t xml:space="preserve">- </w:t>
      </w:r>
      <w:hyperlink r:id="rId10" w:history="1">
        <w:r w:rsidRPr="00D52134">
          <w:rPr>
            <w:bCs/>
            <w:iCs/>
            <w:sz w:val="20"/>
            <w:szCs w:val="20"/>
            <w:u w:val="single"/>
          </w:rPr>
          <w:t>http://filosof.historic.ru/</w:t>
        </w:r>
      </w:hyperlink>
      <w:r w:rsidRPr="00D52134">
        <w:rPr>
          <w:bCs/>
          <w:iCs/>
          <w:sz w:val="20"/>
          <w:szCs w:val="20"/>
        </w:rPr>
        <w:t>.</w:t>
      </w:r>
    </w:p>
    <w:p w:rsidR="0074613A" w:rsidRPr="00D52134" w:rsidRDefault="0074613A" w:rsidP="00576B3A">
      <w:pPr>
        <w:tabs>
          <w:tab w:val="left" w:pos="851"/>
        </w:tabs>
        <w:suppressAutoHyphens/>
        <w:spacing w:before="0" w:beforeAutospacing="0" w:after="0" w:afterAutospacing="0"/>
        <w:ind w:firstLine="567"/>
        <w:jc w:val="both"/>
        <w:rPr>
          <w:sz w:val="20"/>
          <w:szCs w:val="20"/>
        </w:rPr>
      </w:pPr>
      <w:r w:rsidRPr="00D52134">
        <w:rPr>
          <w:sz w:val="20"/>
          <w:szCs w:val="20"/>
        </w:rPr>
        <w:t xml:space="preserve">- </w:t>
      </w:r>
      <w:hyperlink r:id="rId11" w:history="1">
        <w:r w:rsidRPr="00D52134">
          <w:rPr>
            <w:sz w:val="20"/>
            <w:szCs w:val="20"/>
            <w:u w:val="single"/>
          </w:rPr>
          <w:t>http://rri.chat.ru/phil.html</w:t>
        </w:r>
      </w:hyperlink>
      <w:r w:rsidRPr="00D52134">
        <w:rPr>
          <w:bCs/>
          <w:iCs/>
          <w:sz w:val="20"/>
          <w:szCs w:val="20"/>
        </w:rPr>
        <w:t>.</w:t>
      </w:r>
    </w:p>
    <w:p w:rsidR="0074613A" w:rsidRPr="00D52134" w:rsidRDefault="0074613A" w:rsidP="00576B3A">
      <w:pPr>
        <w:keepNext/>
        <w:tabs>
          <w:tab w:val="left" w:pos="851"/>
          <w:tab w:val="right" w:leader="dot" w:pos="9600"/>
        </w:tabs>
        <w:spacing w:before="0" w:beforeAutospacing="0" w:after="0" w:afterAutospacing="0"/>
        <w:ind w:firstLine="567"/>
        <w:outlineLvl w:val="0"/>
        <w:rPr>
          <w:b/>
          <w:bCs/>
          <w:kern w:val="32"/>
          <w:sz w:val="20"/>
          <w:szCs w:val="20"/>
        </w:rPr>
      </w:pPr>
    </w:p>
    <w:p w:rsidR="0025754A" w:rsidRDefault="00D84130" w:rsidP="0025754A">
      <w:pPr>
        <w:spacing w:before="0" w:beforeAutospacing="0" w:after="0" w:afterAutospacing="0"/>
        <w:ind w:firstLine="567"/>
        <w:jc w:val="both"/>
        <w:rPr>
          <w:rFonts w:eastAsia="Times New Roman"/>
          <w:b/>
          <w:sz w:val="20"/>
          <w:szCs w:val="20"/>
        </w:rPr>
      </w:pPr>
      <w:r>
        <w:rPr>
          <w:b/>
          <w:sz w:val="20"/>
          <w:szCs w:val="20"/>
        </w:rPr>
        <w:t>8</w:t>
      </w:r>
      <w:r w:rsidR="0025754A">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5754A" w:rsidRDefault="0025754A" w:rsidP="0025754A">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3B20C1" w:rsidRDefault="003B20C1" w:rsidP="0025754A">
      <w:pPr>
        <w:spacing w:before="0" w:beforeAutospacing="0" w:after="0" w:afterAutospacing="0"/>
        <w:ind w:firstLine="567"/>
        <w:jc w:val="both"/>
        <w:rPr>
          <w:sz w:val="20"/>
          <w:szCs w:val="20"/>
        </w:rPr>
      </w:pPr>
      <w:r w:rsidRPr="003B20C1">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5754A" w:rsidRDefault="0025754A" w:rsidP="0025754A">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5754A" w:rsidRDefault="0025754A" w:rsidP="0025754A">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74613A" w:rsidRPr="00D52134" w:rsidRDefault="0074613A" w:rsidP="0074613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74613A" w:rsidRPr="00D52134" w:rsidRDefault="0074613A" w:rsidP="0074613A">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74613A" w:rsidRPr="00D52134" w:rsidRDefault="0074613A" w:rsidP="0074613A">
      <w:pPr>
        <w:spacing w:before="0" w:beforeAutospacing="0" w:after="0" w:afterAutospacing="0"/>
        <w:ind w:firstLine="709"/>
        <w:jc w:val="both"/>
        <w:rPr>
          <w:sz w:val="20"/>
          <w:szCs w:val="20"/>
        </w:rPr>
      </w:pPr>
      <w:r w:rsidRPr="00D52134">
        <w:rPr>
          <w:sz w:val="20"/>
          <w:szCs w:val="20"/>
        </w:rPr>
        <w:t xml:space="preserve">ПО браузер – приложение операционной системы, предназначенное для просмотра </w:t>
      </w:r>
      <w:proofErr w:type="spellStart"/>
      <w:r w:rsidRPr="00D52134">
        <w:rPr>
          <w:sz w:val="20"/>
          <w:szCs w:val="20"/>
        </w:rPr>
        <w:t>Web</w:t>
      </w:r>
      <w:proofErr w:type="spellEnd"/>
      <w:r w:rsidRPr="00D52134">
        <w:rPr>
          <w:sz w:val="20"/>
          <w:szCs w:val="20"/>
        </w:rPr>
        <w:t>-страниц</w:t>
      </w:r>
    </w:p>
    <w:p w:rsidR="0074613A" w:rsidRPr="00D52134" w:rsidRDefault="0074613A" w:rsidP="0074613A">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74613A" w:rsidRPr="00D52134" w:rsidRDefault="0074613A" w:rsidP="0074613A">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74613A" w:rsidRPr="00D52134" w:rsidRDefault="0074613A" w:rsidP="0074613A">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74613A" w:rsidRPr="00D52134" w:rsidRDefault="0074613A" w:rsidP="0074613A">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4613A" w:rsidRPr="00D52134" w:rsidRDefault="0074613A" w:rsidP="0074613A">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4613A" w:rsidRPr="00D52134" w:rsidRDefault="0074613A" w:rsidP="0074613A">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74613A" w:rsidRPr="00D52134" w:rsidRDefault="0074613A" w:rsidP="0074613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74613A" w:rsidRPr="00D52134" w:rsidRDefault="0074613A" w:rsidP="0074613A">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74613A" w:rsidRPr="00D52134" w:rsidRDefault="0074613A" w:rsidP="0074613A">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74613A" w:rsidRPr="00D52134" w:rsidRDefault="00D039C7" w:rsidP="0074613A">
      <w:pPr>
        <w:spacing w:before="0" w:beforeAutospacing="0" w:after="0" w:afterAutospacing="0"/>
        <w:ind w:firstLine="709"/>
        <w:jc w:val="both"/>
        <w:rPr>
          <w:sz w:val="20"/>
          <w:szCs w:val="20"/>
          <w:lang w:val="en-US"/>
        </w:rPr>
      </w:pPr>
      <w:hyperlink r:id="rId12" w:history="1">
        <w:r w:rsidR="0074613A" w:rsidRPr="00D52134">
          <w:rPr>
            <w:sz w:val="20"/>
            <w:szCs w:val="20"/>
            <w:lang w:val="en-US"/>
          </w:rPr>
          <w:t>http://qsp.su/tools/onlinehelp/about_license_gpl_russian.html</w:t>
        </w:r>
      </w:hyperlink>
      <w:r w:rsidR="0074613A" w:rsidRPr="00D52134">
        <w:rPr>
          <w:sz w:val="20"/>
          <w:szCs w:val="20"/>
          <w:lang w:val="en-US"/>
        </w:rPr>
        <w:t xml:space="preserve"> </w:t>
      </w:r>
    </w:p>
    <w:p w:rsidR="0074613A" w:rsidRPr="00D52134" w:rsidRDefault="0074613A" w:rsidP="0074613A">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74613A" w:rsidRPr="00D52134" w:rsidRDefault="00D039C7" w:rsidP="0074613A">
      <w:pPr>
        <w:spacing w:before="0" w:beforeAutospacing="0" w:after="0" w:afterAutospacing="0"/>
        <w:ind w:firstLine="709"/>
        <w:jc w:val="both"/>
        <w:rPr>
          <w:sz w:val="20"/>
          <w:szCs w:val="20"/>
        </w:rPr>
      </w:pPr>
      <w:hyperlink r:id="rId13" w:history="1">
        <w:r w:rsidR="0074613A" w:rsidRPr="00D52134">
          <w:rPr>
            <w:sz w:val="20"/>
            <w:szCs w:val="20"/>
          </w:rPr>
          <w:t>http://qsp.su/tools/onlinehelp/about_license_gpl_russian.html</w:t>
        </w:r>
      </w:hyperlink>
    </w:p>
    <w:p w:rsidR="0074613A" w:rsidRPr="00D52134" w:rsidRDefault="0074613A" w:rsidP="0074613A">
      <w:pPr>
        <w:spacing w:before="0" w:beforeAutospacing="0" w:after="0" w:afterAutospacing="0"/>
        <w:ind w:firstLine="709"/>
        <w:jc w:val="both"/>
        <w:rPr>
          <w:sz w:val="20"/>
          <w:szCs w:val="20"/>
          <w:lang w:val="en-US"/>
        </w:rPr>
      </w:pPr>
      <w:r w:rsidRPr="00D52134">
        <w:rPr>
          <w:sz w:val="20"/>
          <w:szCs w:val="20"/>
        </w:rPr>
        <w:lastRenderedPageBreak/>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74613A" w:rsidRPr="00D52134" w:rsidRDefault="00D039C7" w:rsidP="0074613A">
      <w:pPr>
        <w:spacing w:before="0" w:beforeAutospacing="0" w:after="0" w:afterAutospacing="0"/>
        <w:ind w:firstLine="709"/>
        <w:jc w:val="both"/>
        <w:rPr>
          <w:sz w:val="20"/>
          <w:szCs w:val="20"/>
          <w:lang w:val="en-US"/>
        </w:rPr>
      </w:pPr>
      <w:hyperlink r:id="rId14" w:history="1">
        <w:r w:rsidR="0074613A" w:rsidRPr="00D52134">
          <w:rPr>
            <w:sz w:val="20"/>
            <w:szCs w:val="20"/>
            <w:lang w:val="en-US"/>
          </w:rPr>
          <w:t>http://qsp.su/tools/onlinehelp/about_license_gpl_russian.html</w:t>
        </w:r>
      </w:hyperlink>
      <w:r w:rsidR="0074613A" w:rsidRPr="00D52134">
        <w:rPr>
          <w:sz w:val="20"/>
          <w:szCs w:val="20"/>
          <w:lang w:val="en-US"/>
        </w:rPr>
        <w:t xml:space="preserve"> </w:t>
      </w:r>
    </w:p>
    <w:p w:rsidR="0074613A" w:rsidRPr="00D52134" w:rsidRDefault="0074613A" w:rsidP="0074613A">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74613A" w:rsidRPr="00D52134" w:rsidRDefault="00D039C7" w:rsidP="0074613A">
      <w:pPr>
        <w:spacing w:before="0" w:beforeAutospacing="0" w:after="0" w:afterAutospacing="0"/>
        <w:ind w:firstLine="709"/>
        <w:jc w:val="both"/>
        <w:rPr>
          <w:sz w:val="20"/>
          <w:szCs w:val="20"/>
          <w:lang w:val="en-US"/>
        </w:rPr>
      </w:pPr>
      <w:hyperlink r:id="rId15" w:history="1">
        <w:r w:rsidR="0074613A" w:rsidRPr="00D52134">
          <w:rPr>
            <w:sz w:val="20"/>
            <w:szCs w:val="20"/>
            <w:lang w:val="en-US"/>
          </w:rPr>
          <w:t>http://qsp.su/tools/onlinehelp/about_license_gpl_russian.html</w:t>
        </w:r>
      </w:hyperlink>
    </w:p>
    <w:p w:rsidR="0074613A" w:rsidRPr="00D52134" w:rsidRDefault="0074613A" w:rsidP="0074613A">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74613A" w:rsidRPr="00D52134" w:rsidRDefault="00D039C7" w:rsidP="0074613A">
      <w:pPr>
        <w:spacing w:before="0" w:beforeAutospacing="0" w:after="0" w:afterAutospacing="0"/>
        <w:ind w:firstLine="709"/>
        <w:jc w:val="both"/>
        <w:rPr>
          <w:sz w:val="20"/>
          <w:szCs w:val="20"/>
          <w:lang w:val="en-US"/>
        </w:rPr>
      </w:pPr>
      <w:hyperlink r:id="rId16" w:history="1">
        <w:r w:rsidR="0074613A" w:rsidRPr="00D52134">
          <w:rPr>
            <w:sz w:val="20"/>
            <w:szCs w:val="20"/>
            <w:lang w:val="en-US"/>
          </w:rPr>
          <w:t>http://qsp.su/tools/onlinehelp/about_license_gpl_russian.html</w:t>
        </w:r>
      </w:hyperlink>
    </w:p>
    <w:p w:rsidR="0074613A" w:rsidRPr="00D52134" w:rsidRDefault="0074613A" w:rsidP="0074613A">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74613A" w:rsidRPr="00D52134" w:rsidRDefault="0074613A" w:rsidP="0074613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sz w:val="20"/>
          <w:szCs w:val="20"/>
        </w:rPr>
        <w:t>предназначенное для работы с текстами; </w:t>
      </w:r>
    </w:p>
    <w:p w:rsidR="0074613A" w:rsidRPr="00D52134" w:rsidRDefault="0074613A" w:rsidP="0074613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531B97" w:rsidRPr="00531B97" w:rsidRDefault="00531B97" w:rsidP="00531B97">
      <w:pPr>
        <w:spacing w:before="0" w:beforeAutospacing="0" w:after="0" w:afterAutospacing="0"/>
        <w:ind w:firstLine="709"/>
        <w:jc w:val="both"/>
        <w:rPr>
          <w:sz w:val="20"/>
          <w:szCs w:val="20"/>
        </w:rPr>
      </w:pPr>
      <w:r w:rsidRPr="00531B97">
        <w:rPr>
          <w:sz w:val="20"/>
          <w:szCs w:val="20"/>
        </w:rPr>
        <w:t xml:space="preserve">Реестр профессиональных стандартов https://profstandart.rosmintrud.ru/obshchiy-informatsionnyy-blok/natsionalnyy-reestr-professionalnykh-standartov/reestr-professionalnykh-standartov/ </w:t>
      </w:r>
    </w:p>
    <w:p w:rsidR="00531B97" w:rsidRDefault="00531B97" w:rsidP="00531B97">
      <w:pPr>
        <w:spacing w:before="0" w:beforeAutospacing="0" w:after="0" w:afterAutospacing="0"/>
        <w:ind w:firstLine="709"/>
        <w:jc w:val="both"/>
        <w:rPr>
          <w:sz w:val="20"/>
          <w:szCs w:val="20"/>
        </w:rPr>
      </w:pPr>
      <w:r w:rsidRPr="00531B97">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w:t>
      </w:r>
      <w:hyperlink r:id="rId17" w:history="1">
        <w:r w:rsidRPr="00563BAB">
          <w:rPr>
            <w:rStyle w:val="af1"/>
            <w:sz w:val="20"/>
            <w:szCs w:val="20"/>
          </w:rPr>
          <w:t>https://reestr.digital.gov.ru/</w:t>
        </w:r>
      </w:hyperlink>
    </w:p>
    <w:p w:rsidR="0074613A" w:rsidRPr="00D52134" w:rsidRDefault="0074613A" w:rsidP="00531B97">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74613A" w:rsidRPr="00D52134" w:rsidRDefault="0074613A" w:rsidP="0074613A">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8A440D" w:rsidRPr="00D52134" w:rsidRDefault="008A440D" w:rsidP="008A440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8A440D" w:rsidRPr="0048691E" w:rsidRDefault="008A440D" w:rsidP="008A440D">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8A440D" w:rsidRPr="00D52134" w:rsidRDefault="008A440D" w:rsidP="008A440D">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74613A" w:rsidRDefault="00841522" w:rsidP="0074613A">
      <w:pPr>
        <w:spacing w:before="0" w:beforeAutospacing="0" w:after="0" w:afterAutospacing="0"/>
      </w:pPr>
    </w:p>
    <w:sectPr w:rsidR="00841522" w:rsidRPr="0074613A"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2FE45AE"/>
    <w:multiLevelType w:val="multilevel"/>
    <w:tmpl w:val="12FE45A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53B2028"/>
    <w:multiLevelType w:val="multilevel"/>
    <w:tmpl w:val="153B2028"/>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4"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3EA73AC"/>
    <w:multiLevelType w:val="multilevel"/>
    <w:tmpl w:val="23EA73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618168E"/>
    <w:multiLevelType w:val="multilevel"/>
    <w:tmpl w:val="2618168E"/>
    <w:lvl w:ilvl="0">
      <w:start w:val="1"/>
      <w:numFmt w:val="decimal"/>
      <w:lvlText w:val="%1"/>
      <w:lvlJc w:val="left"/>
      <w:pPr>
        <w:tabs>
          <w:tab w:val="num" w:pos="900"/>
        </w:tabs>
        <w:ind w:left="180" w:firstLine="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E232941"/>
    <w:multiLevelType w:val="hybridMultilevel"/>
    <w:tmpl w:val="AB322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1"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2" w15:restartNumberingAfterBreak="0">
    <w:nsid w:val="3BD47F71"/>
    <w:multiLevelType w:val="hybridMultilevel"/>
    <w:tmpl w:val="AB322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7"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61A0C04"/>
    <w:multiLevelType w:val="multilevel"/>
    <w:tmpl w:val="461A0C04"/>
    <w:lvl w:ilvl="0">
      <w:start w:val="1"/>
      <w:numFmt w:val="decimal"/>
      <w:lvlText w:val="%1."/>
      <w:lvlJc w:val="left"/>
      <w:pPr>
        <w:tabs>
          <w:tab w:val="num" w:pos="540"/>
        </w:tabs>
        <w:ind w:left="5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501E4C98"/>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8"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1"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6"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A0F753F"/>
    <w:multiLevelType w:val="multilevel"/>
    <w:tmpl w:val="7A0F753F"/>
    <w:lvl w:ilvl="0">
      <w:start w:val="1"/>
      <w:numFmt w:val="decimal"/>
      <w:lvlText w:val="%1."/>
      <w:lvlJc w:val="left"/>
      <w:pPr>
        <w:tabs>
          <w:tab w:val="num" w:pos="540"/>
        </w:tabs>
        <w:ind w:left="5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0"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1"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57"/>
  </w:num>
  <w:num w:numId="16">
    <w:abstractNumId w:val="35"/>
  </w:num>
  <w:num w:numId="17">
    <w:abstractNumId w:val="59"/>
  </w:num>
  <w:num w:numId="18">
    <w:abstractNumId w:val="64"/>
  </w:num>
  <w:num w:numId="19">
    <w:abstractNumId w:val="60"/>
  </w:num>
  <w:num w:numId="20">
    <w:abstractNumId w:val="9"/>
  </w:num>
  <w:num w:numId="21">
    <w:abstractNumId w:val="11"/>
  </w:num>
  <w:num w:numId="22">
    <w:abstractNumId w:val="14"/>
  </w:num>
  <w:num w:numId="23">
    <w:abstractNumId w:val="18"/>
  </w:num>
  <w:num w:numId="24">
    <w:abstractNumId w:val="22"/>
  </w:num>
  <w:num w:numId="25">
    <w:abstractNumId w:val="24"/>
  </w:num>
  <w:num w:numId="26">
    <w:abstractNumId w:val="33"/>
  </w:num>
  <w:num w:numId="27">
    <w:abstractNumId w:val="40"/>
  </w:num>
  <w:num w:numId="28">
    <w:abstractNumId w:val="41"/>
  </w:num>
  <w:num w:numId="29">
    <w:abstractNumId w:val="46"/>
  </w:num>
  <w:num w:numId="30">
    <w:abstractNumId w:val="47"/>
  </w:num>
  <w:num w:numId="31">
    <w:abstractNumId w:val="55"/>
  </w:num>
  <w:num w:numId="32">
    <w:abstractNumId w:val="56"/>
  </w:num>
  <w:num w:numId="33">
    <w:abstractNumId w:val="62"/>
  </w:num>
  <w:num w:numId="34">
    <w:abstractNumId w:val="65"/>
  </w:num>
  <w:num w:numId="35">
    <w:abstractNumId w:val="70"/>
  </w:num>
  <w:num w:numId="36">
    <w:abstractNumId w:val="71"/>
  </w:num>
  <w:num w:numId="37">
    <w:abstractNumId w:val="54"/>
  </w:num>
  <w:num w:numId="38">
    <w:abstractNumId w:val="45"/>
  </w:num>
  <w:num w:numId="39">
    <w:abstractNumId w:val="10"/>
  </w:num>
  <w:num w:numId="40">
    <w:abstractNumId w:val="8"/>
  </w:num>
  <w:num w:numId="41">
    <w:abstractNumId w:val="43"/>
  </w:num>
  <w:num w:numId="42">
    <w:abstractNumId w:val="34"/>
  </w:num>
  <w:num w:numId="43">
    <w:abstractNumId w:val="44"/>
  </w:num>
  <w:num w:numId="44">
    <w:abstractNumId w:val="39"/>
  </w:num>
  <w:num w:numId="45">
    <w:abstractNumId w:val="12"/>
  </w:num>
  <w:num w:numId="46">
    <w:abstractNumId w:val="25"/>
  </w:num>
  <w:num w:numId="47">
    <w:abstractNumId w:val="48"/>
  </w:num>
  <w:num w:numId="48">
    <w:abstractNumId w:val="13"/>
  </w:num>
  <w:num w:numId="49">
    <w:abstractNumId w:val="38"/>
  </w:num>
  <w:num w:numId="50">
    <w:abstractNumId w:val="36"/>
  </w:num>
  <w:num w:numId="51">
    <w:abstractNumId w:val="29"/>
  </w:num>
  <w:num w:numId="52">
    <w:abstractNumId w:val="31"/>
  </w:num>
  <w:num w:numId="53">
    <w:abstractNumId w:val="26"/>
  </w:num>
  <w:num w:numId="54">
    <w:abstractNumId w:val="49"/>
  </w:num>
  <w:num w:numId="55">
    <w:abstractNumId w:val="6"/>
  </w:num>
  <w:num w:numId="56">
    <w:abstractNumId w:val="17"/>
  </w:num>
  <w:num w:numId="57">
    <w:abstractNumId w:val="20"/>
  </w:num>
  <w:num w:numId="58">
    <w:abstractNumId w:val="21"/>
  </w:num>
  <w:num w:numId="59">
    <w:abstractNumId w:val="50"/>
  </w:num>
  <w:num w:numId="60">
    <w:abstractNumId w:val="58"/>
  </w:num>
  <w:num w:numId="61">
    <w:abstractNumId w:val="69"/>
  </w:num>
  <w:num w:numId="62">
    <w:abstractNumId w:val="63"/>
  </w:num>
  <w:num w:numId="63">
    <w:abstractNumId w:val="37"/>
  </w:num>
  <w:num w:numId="64">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7"/>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num>
  <w:num w:numId="70">
    <w:abstractNumId w:val="30"/>
  </w:num>
  <w:num w:numId="71">
    <w:abstractNumId w:val="19"/>
  </w:num>
  <w:num w:numId="72">
    <w:abstractNumId w:val="15"/>
  </w:num>
  <w:num w:numId="73">
    <w:abstractNumId w:val="53"/>
  </w:num>
  <w:num w:numId="74">
    <w:abstractNumId w:val="42"/>
  </w:num>
  <w:num w:numId="75">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3BFD"/>
    <w:rsid w:val="00063455"/>
    <w:rsid w:val="00077FC3"/>
    <w:rsid w:val="000C3DB2"/>
    <w:rsid w:val="000E4C55"/>
    <w:rsid w:val="00127C71"/>
    <w:rsid w:val="00133728"/>
    <w:rsid w:val="001357E8"/>
    <w:rsid w:val="00145DC5"/>
    <w:rsid w:val="001E775D"/>
    <w:rsid w:val="001F5317"/>
    <w:rsid w:val="0022409B"/>
    <w:rsid w:val="002466FE"/>
    <w:rsid w:val="0025754A"/>
    <w:rsid w:val="002908BA"/>
    <w:rsid w:val="00297BC5"/>
    <w:rsid w:val="00297FE0"/>
    <w:rsid w:val="002E660F"/>
    <w:rsid w:val="002F63A1"/>
    <w:rsid w:val="00311943"/>
    <w:rsid w:val="00347A2C"/>
    <w:rsid w:val="003B20C1"/>
    <w:rsid w:val="003F0C35"/>
    <w:rsid w:val="0043448A"/>
    <w:rsid w:val="00435998"/>
    <w:rsid w:val="00444A1E"/>
    <w:rsid w:val="004C5D7C"/>
    <w:rsid w:val="004E4FF8"/>
    <w:rsid w:val="005101C0"/>
    <w:rsid w:val="005114D7"/>
    <w:rsid w:val="005260DA"/>
    <w:rsid w:val="00531B97"/>
    <w:rsid w:val="00576B3A"/>
    <w:rsid w:val="00597AB4"/>
    <w:rsid w:val="005B69D2"/>
    <w:rsid w:val="0061043F"/>
    <w:rsid w:val="006172F9"/>
    <w:rsid w:val="006639C2"/>
    <w:rsid w:val="006C3BEF"/>
    <w:rsid w:val="006F580A"/>
    <w:rsid w:val="00702859"/>
    <w:rsid w:val="00741091"/>
    <w:rsid w:val="0074613A"/>
    <w:rsid w:val="007652A0"/>
    <w:rsid w:val="007663B6"/>
    <w:rsid w:val="007E0563"/>
    <w:rsid w:val="007F1255"/>
    <w:rsid w:val="00804C38"/>
    <w:rsid w:val="0081138E"/>
    <w:rsid w:val="00841522"/>
    <w:rsid w:val="00851BE6"/>
    <w:rsid w:val="00857814"/>
    <w:rsid w:val="00896E3C"/>
    <w:rsid w:val="008A440D"/>
    <w:rsid w:val="008C5BB4"/>
    <w:rsid w:val="008E3944"/>
    <w:rsid w:val="00923FFC"/>
    <w:rsid w:val="009334D9"/>
    <w:rsid w:val="00970959"/>
    <w:rsid w:val="00986055"/>
    <w:rsid w:val="009C40B7"/>
    <w:rsid w:val="00A11F68"/>
    <w:rsid w:val="00A1380F"/>
    <w:rsid w:val="00A37989"/>
    <w:rsid w:val="00A62A7C"/>
    <w:rsid w:val="00A76440"/>
    <w:rsid w:val="00A84DD5"/>
    <w:rsid w:val="00AC296B"/>
    <w:rsid w:val="00B5706B"/>
    <w:rsid w:val="00B811EE"/>
    <w:rsid w:val="00BB5B1B"/>
    <w:rsid w:val="00BC75CD"/>
    <w:rsid w:val="00C65BB4"/>
    <w:rsid w:val="00C70737"/>
    <w:rsid w:val="00CA6F83"/>
    <w:rsid w:val="00CB468F"/>
    <w:rsid w:val="00CB6A3E"/>
    <w:rsid w:val="00CF27E1"/>
    <w:rsid w:val="00D02ACF"/>
    <w:rsid w:val="00D039C7"/>
    <w:rsid w:val="00D23A03"/>
    <w:rsid w:val="00D53C0A"/>
    <w:rsid w:val="00D83E37"/>
    <w:rsid w:val="00D84130"/>
    <w:rsid w:val="00DC01BD"/>
    <w:rsid w:val="00E670ED"/>
    <w:rsid w:val="00E70D4B"/>
    <w:rsid w:val="00E771D6"/>
    <w:rsid w:val="00EA0A69"/>
    <w:rsid w:val="00F231D8"/>
    <w:rsid w:val="00F25FD5"/>
    <w:rsid w:val="00F3023E"/>
    <w:rsid w:val="00FC07E3"/>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6F2D"/>
  <w15:docId w15:val="{4E415151-C3C5-4D88-9814-9D8C0DB10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224894">
      <w:bodyDiv w:val="1"/>
      <w:marLeft w:val="0"/>
      <w:marRight w:val="0"/>
      <w:marTop w:val="0"/>
      <w:marBottom w:val="0"/>
      <w:divBdr>
        <w:top w:val="none" w:sz="0" w:space="0" w:color="auto"/>
        <w:left w:val="none" w:sz="0" w:space="0" w:color="auto"/>
        <w:bottom w:val="none" w:sz="0" w:space="0" w:color="auto"/>
        <w:right w:val="none" w:sz="0" w:space="0" w:color="auto"/>
      </w:divBdr>
    </w:div>
    <w:div w:id="499583564">
      <w:bodyDiv w:val="1"/>
      <w:marLeft w:val="0"/>
      <w:marRight w:val="0"/>
      <w:marTop w:val="0"/>
      <w:marBottom w:val="0"/>
      <w:divBdr>
        <w:top w:val="none" w:sz="0" w:space="0" w:color="auto"/>
        <w:left w:val="none" w:sz="0" w:space="0" w:color="auto"/>
        <w:bottom w:val="none" w:sz="0" w:space="0" w:color="auto"/>
        <w:right w:val="none" w:sz="0" w:space="0" w:color="auto"/>
      </w:divBdr>
    </w:div>
    <w:div w:id="911162918">
      <w:bodyDiv w:val="1"/>
      <w:marLeft w:val="0"/>
      <w:marRight w:val="0"/>
      <w:marTop w:val="0"/>
      <w:marBottom w:val="0"/>
      <w:divBdr>
        <w:top w:val="none" w:sz="0" w:space="0" w:color="auto"/>
        <w:left w:val="none" w:sz="0" w:space="0" w:color="auto"/>
        <w:bottom w:val="none" w:sz="0" w:space="0" w:color="auto"/>
        <w:right w:val="none" w:sz="0" w:space="0" w:color="auto"/>
      </w:divBdr>
    </w:div>
    <w:div w:id="186057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stress.ru/stress_ph.html"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ostress.ru/stress_ph.html"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s://reestr.digital.gov.ru/" TargetMode="External"/><Relationship Id="rId2" Type="http://schemas.openxmlformats.org/officeDocument/2006/relationships/numbering" Target="numbering.xml"/><Relationship Id="rId16" Type="http://schemas.openxmlformats.org/officeDocument/2006/relationships/hyperlink" Target="http://www.infolex.narod.ru/gpl_gnu/gplrus.html"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rri.chat.ru/phil.html" TargetMode="External"/><Relationship Id="rId5" Type="http://schemas.openxmlformats.org/officeDocument/2006/relationships/webSettings" Target="webSettings.xml"/><Relationship Id="rId15" Type="http://schemas.openxmlformats.org/officeDocument/2006/relationships/hyperlink" Target="http://qsp.su/tools/onlinehelp/about_license_gpl_russian.html" TargetMode="External"/><Relationship Id="rId10" Type="http://schemas.openxmlformats.org/officeDocument/2006/relationships/hyperlink" Target="http://filosof.historic.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ostress.ru/stress_ph.html"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A1128-9A8C-4775-AFAC-C4BB4641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4754</Words>
  <Characters>27103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2022-01-31T13:56:00Z</cp:lastPrinted>
  <dcterms:created xsi:type="dcterms:W3CDTF">2023-04-23T17:54:00Z</dcterms:created>
  <dcterms:modified xsi:type="dcterms:W3CDTF">2023-04-24T19:21:00Z</dcterms:modified>
</cp:coreProperties>
</file>